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1B915" w14:textId="77777777" w:rsidR="00DF7882" w:rsidRPr="00DF7882" w:rsidRDefault="00DF7882" w:rsidP="004E6B8E">
      <w:pPr>
        <w:jc w:val="right"/>
        <w:rPr>
          <w:rFonts w:eastAsia="PMingLiU"/>
          <w:b/>
          <w:i/>
          <w:sz w:val="28"/>
          <w:szCs w:val="28"/>
        </w:rPr>
      </w:pPr>
      <w:r>
        <w:rPr>
          <w:rFonts w:eastAsia="PMingLiU"/>
          <w:b/>
          <w:i/>
          <w:sz w:val="28"/>
          <w:szCs w:val="28"/>
        </w:rPr>
        <w:t xml:space="preserve"> Приложение</w:t>
      </w:r>
      <w:r w:rsidR="004E6B8E">
        <w:rPr>
          <w:rFonts w:eastAsia="PMingLiU"/>
          <w:b/>
          <w:i/>
          <w:sz w:val="28"/>
          <w:szCs w:val="28"/>
        </w:rPr>
        <w:t xml:space="preserve"> </w:t>
      </w:r>
      <w:r w:rsidR="004E6B8E" w:rsidRPr="004E6B8E">
        <w:rPr>
          <w:rFonts w:eastAsia="PMingLiU"/>
          <w:b/>
          <w:i/>
          <w:sz w:val="28"/>
          <w:szCs w:val="28"/>
          <w:lang w:val="en-US"/>
        </w:rPr>
        <w:t>IV</w:t>
      </w:r>
      <w:r w:rsidR="004E6B8E">
        <w:rPr>
          <w:rFonts w:eastAsia="PMingLiU"/>
          <w:b/>
          <w:i/>
          <w:sz w:val="28"/>
          <w:szCs w:val="28"/>
        </w:rPr>
        <w:t>.</w:t>
      </w:r>
      <w:r w:rsidR="00830382">
        <w:rPr>
          <w:rFonts w:eastAsia="PMingLiU"/>
          <w:b/>
          <w:i/>
          <w:sz w:val="28"/>
          <w:szCs w:val="28"/>
        </w:rPr>
        <w:t>4</w:t>
      </w:r>
    </w:p>
    <w:p w14:paraId="20C632D2" w14:textId="77777777" w:rsidR="00DF7882" w:rsidRPr="00DF7882" w:rsidRDefault="00DF7882" w:rsidP="00DF7882">
      <w:pPr>
        <w:jc w:val="right"/>
        <w:rPr>
          <w:b/>
          <w:i/>
          <w:sz w:val="28"/>
          <w:szCs w:val="28"/>
        </w:rPr>
      </w:pPr>
      <w:r w:rsidRPr="00DF7882">
        <w:rPr>
          <w:b/>
          <w:i/>
          <w:sz w:val="28"/>
          <w:szCs w:val="28"/>
        </w:rPr>
        <w:t>к программе СПО 11.02.15 «Инфокоммуникационные сети и системы связи»</w:t>
      </w:r>
    </w:p>
    <w:p w14:paraId="6E98741C" w14:textId="77777777" w:rsidR="00DF7882" w:rsidRPr="00DF7882" w:rsidRDefault="00DF7882" w:rsidP="00DF7882">
      <w:pPr>
        <w:spacing w:line="360" w:lineRule="auto"/>
        <w:jc w:val="both"/>
        <w:rPr>
          <w:bCs/>
          <w:sz w:val="28"/>
          <w:szCs w:val="28"/>
        </w:rPr>
      </w:pPr>
    </w:p>
    <w:p w14:paraId="69AB3D7F" w14:textId="77777777" w:rsidR="00DF7882" w:rsidRPr="00DF7882" w:rsidRDefault="00DF7882" w:rsidP="00DF7882">
      <w:pPr>
        <w:spacing w:line="360" w:lineRule="auto"/>
        <w:jc w:val="both"/>
        <w:rPr>
          <w:bCs/>
          <w:sz w:val="28"/>
          <w:szCs w:val="28"/>
        </w:rPr>
      </w:pPr>
    </w:p>
    <w:p w14:paraId="69631D8E" w14:textId="77777777" w:rsidR="00DF7882" w:rsidRPr="00DF7882" w:rsidRDefault="00DF7882" w:rsidP="00DF7882">
      <w:pPr>
        <w:spacing w:line="360" w:lineRule="auto"/>
        <w:jc w:val="both"/>
        <w:rPr>
          <w:bCs/>
          <w:sz w:val="28"/>
          <w:szCs w:val="28"/>
        </w:rPr>
      </w:pPr>
    </w:p>
    <w:p w14:paraId="1A71CA6C" w14:textId="77777777" w:rsidR="00DF7882" w:rsidRPr="00DF7882" w:rsidRDefault="00DF7882" w:rsidP="00DF7882">
      <w:pPr>
        <w:spacing w:line="360" w:lineRule="auto"/>
        <w:jc w:val="both"/>
        <w:rPr>
          <w:bCs/>
          <w:sz w:val="28"/>
          <w:szCs w:val="28"/>
        </w:rPr>
      </w:pPr>
    </w:p>
    <w:p w14:paraId="1A6F520D" w14:textId="77777777" w:rsidR="00DF7882" w:rsidRPr="00DF7882" w:rsidRDefault="00DF7882" w:rsidP="00DF7882">
      <w:pPr>
        <w:jc w:val="center"/>
        <w:rPr>
          <w:b/>
          <w:bCs/>
          <w:caps/>
          <w:sz w:val="28"/>
          <w:szCs w:val="28"/>
        </w:rPr>
      </w:pPr>
      <w:r w:rsidRPr="00DF7882">
        <w:rPr>
          <w:b/>
          <w:bCs/>
          <w:caps/>
          <w:sz w:val="28"/>
          <w:szCs w:val="28"/>
        </w:rPr>
        <w:t>Программа производственной практики</w:t>
      </w:r>
    </w:p>
    <w:p w14:paraId="3BAB74C5" w14:textId="77777777" w:rsidR="00DF7882" w:rsidRPr="00DF7882" w:rsidRDefault="00DF7882" w:rsidP="00DF7882">
      <w:pPr>
        <w:jc w:val="center"/>
        <w:rPr>
          <w:b/>
          <w:bCs/>
          <w:caps/>
          <w:sz w:val="28"/>
          <w:szCs w:val="28"/>
        </w:rPr>
      </w:pPr>
      <w:r w:rsidRPr="00DF7882">
        <w:rPr>
          <w:b/>
          <w:bCs/>
          <w:caps/>
          <w:sz w:val="28"/>
          <w:szCs w:val="28"/>
        </w:rPr>
        <w:t xml:space="preserve">по профессиональному модулю </w:t>
      </w:r>
    </w:p>
    <w:p w14:paraId="3BAB7E50" w14:textId="77777777" w:rsidR="00DF7882" w:rsidRPr="00DF7882" w:rsidRDefault="00DF7882" w:rsidP="00DF7882">
      <w:pPr>
        <w:jc w:val="center"/>
        <w:rPr>
          <w:b/>
          <w:bCs/>
          <w:caps/>
          <w:sz w:val="28"/>
          <w:szCs w:val="28"/>
        </w:rPr>
      </w:pPr>
    </w:p>
    <w:p w14:paraId="3D19873F" w14:textId="77777777" w:rsidR="00DF7882" w:rsidRPr="00DF7882" w:rsidRDefault="00DF7882" w:rsidP="00DF7882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en-US"/>
        </w:rPr>
      </w:pPr>
      <w:r w:rsidRPr="00DF7882">
        <w:rPr>
          <w:rFonts w:eastAsia="Times New Roman"/>
          <w:b/>
          <w:sz w:val="28"/>
          <w:szCs w:val="28"/>
        </w:rPr>
        <w:t>Организация производственной деятельности персонала структурных подразделений, отвечающих за предоставление телематических услуг</w:t>
      </w:r>
    </w:p>
    <w:p w14:paraId="176660F8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4DA2BED8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77803982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0D2B36A7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4DDC530C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186ADDE9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56CFF25C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02918E8A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2515F2D1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5610F59F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63ABC05B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4EFF5CF7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359E5DE0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178434AB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45E532E0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04DDA268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45AC19E4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766A1CD0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5FE0415C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3938528B" w14:textId="775D517D" w:rsidR="00DF7882" w:rsidRPr="00DF7882" w:rsidRDefault="00DF7882" w:rsidP="00DF7882">
      <w:pPr>
        <w:spacing w:line="360" w:lineRule="auto"/>
        <w:jc w:val="center"/>
        <w:rPr>
          <w:bCs/>
          <w:sz w:val="28"/>
          <w:szCs w:val="28"/>
        </w:rPr>
      </w:pPr>
      <w:r w:rsidRPr="00DF7882">
        <w:rPr>
          <w:bCs/>
          <w:sz w:val="28"/>
          <w:szCs w:val="28"/>
        </w:rPr>
        <w:t>20</w:t>
      </w:r>
      <w:r w:rsidR="00712E2A">
        <w:rPr>
          <w:bCs/>
          <w:sz w:val="28"/>
          <w:szCs w:val="28"/>
        </w:rPr>
        <w:t>21</w:t>
      </w:r>
    </w:p>
    <w:p w14:paraId="40C37C75" w14:textId="77777777" w:rsidR="00DF7882" w:rsidRPr="00DF7882" w:rsidRDefault="00DF7882" w:rsidP="00DF7882">
      <w:pPr>
        <w:spacing w:line="360" w:lineRule="auto"/>
        <w:jc w:val="both"/>
        <w:rPr>
          <w:b/>
          <w:bCs/>
          <w:sz w:val="28"/>
          <w:szCs w:val="28"/>
        </w:rPr>
      </w:pPr>
    </w:p>
    <w:p w14:paraId="268A65CE" w14:textId="77777777" w:rsidR="00DF7882" w:rsidRPr="00DF7882" w:rsidRDefault="00DF7882" w:rsidP="00DF7882">
      <w:pPr>
        <w:rPr>
          <w:b/>
          <w:bCs/>
          <w:caps/>
        </w:rPr>
      </w:pPr>
      <w:r w:rsidRPr="00DF7882">
        <w:rPr>
          <w:caps/>
          <w:sz w:val="28"/>
          <w:szCs w:val="28"/>
        </w:rPr>
        <w:lastRenderedPageBreak/>
        <w:t>РазработчикИ:</w:t>
      </w:r>
      <w:r w:rsidRPr="00DF7882">
        <w:rPr>
          <w:b/>
          <w:bCs/>
          <w:caps/>
        </w:rPr>
        <w:tab/>
      </w:r>
    </w:p>
    <w:p w14:paraId="26704663" w14:textId="77777777" w:rsidR="00DF7882" w:rsidRPr="00DF7882" w:rsidRDefault="00DF7882" w:rsidP="00DF7882">
      <w:pPr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DF7882" w:rsidRPr="00DF7882" w14:paraId="4ED2F123" w14:textId="77777777" w:rsidTr="00947987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006F" w14:textId="77777777" w:rsidR="00DF7882" w:rsidRPr="00DF7882" w:rsidRDefault="00DF7882" w:rsidP="00DF7882">
            <w:pPr>
              <w:jc w:val="both"/>
              <w:rPr>
                <w:sz w:val="28"/>
                <w:szCs w:val="28"/>
              </w:rPr>
            </w:pPr>
            <w:r w:rsidRPr="00DF7882"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6C34" w14:textId="77777777" w:rsidR="00DF7882" w:rsidRPr="00DF7882" w:rsidRDefault="00DF7882" w:rsidP="00DF7882">
            <w:pPr>
              <w:jc w:val="both"/>
              <w:rPr>
                <w:sz w:val="28"/>
                <w:szCs w:val="28"/>
              </w:rPr>
            </w:pPr>
            <w:r w:rsidRPr="00DF7882"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E47B" w14:textId="77777777" w:rsidR="00DF7882" w:rsidRPr="00DF7882" w:rsidRDefault="00DF7882" w:rsidP="00DF7882">
            <w:pPr>
              <w:jc w:val="both"/>
              <w:rPr>
                <w:sz w:val="28"/>
                <w:szCs w:val="28"/>
              </w:rPr>
            </w:pPr>
            <w:r w:rsidRPr="00DF7882">
              <w:rPr>
                <w:sz w:val="28"/>
                <w:szCs w:val="28"/>
              </w:rPr>
              <w:t>Инициалы, фамилия</w:t>
            </w:r>
          </w:p>
        </w:tc>
      </w:tr>
      <w:tr w:rsidR="00DF7882" w:rsidRPr="00DF7882" w14:paraId="51216772" w14:textId="77777777" w:rsidTr="00947987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BD3C" w14:textId="77777777" w:rsidR="00DF7882" w:rsidRPr="00DF7882" w:rsidRDefault="00DF7882" w:rsidP="00DF7882">
            <w:pPr>
              <w:jc w:val="both"/>
              <w:rPr>
                <w:sz w:val="28"/>
                <w:szCs w:val="28"/>
              </w:rPr>
            </w:pPr>
            <w:r w:rsidRPr="00DF7882">
              <w:rPr>
                <w:sz w:val="28"/>
                <w:szCs w:val="28"/>
              </w:rPr>
              <w:t>ГБПОУ «УКРТБ»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6165" w14:textId="77777777" w:rsidR="00DF7882" w:rsidRPr="00DF7882" w:rsidRDefault="00DF7882" w:rsidP="00DF7882">
            <w:pPr>
              <w:jc w:val="both"/>
              <w:rPr>
                <w:sz w:val="28"/>
                <w:szCs w:val="28"/>
              </w:rPr>
            </w:pPr>
            <w:r w:rsidRPr="00DF7882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14D1" w14:textId="77777777" w:rsidR="00DF7882" w:rsidRPr="00DF7882" w:rsidRDefault="00DF7882" w:rsidP="00DF7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Артамонова О.А.</w:t>
            </w:r>
          </w:p>
        </w:tc>
      </w:tr>
    </w:tbl>
    <w:p w14:paraId="098A723C" w14:textId="77777777" w:rsidR="00DF7882" w:rsidRPr="00DF7882" w:rsidRDefault="00DF7882" w:rsidP="00DF7882">
      <w:pPr>
        <w:rPr>
          <w:b/>
          <w:bCs/>
          <w:sz w:val="28"/>
          <w:szCs w:val="28"/>
        </w:rPr>
      </w:pPr>
    </w:p>
    <w:p w14:paraId="1F4D17E7" w14:textId="77777777" w:rsidR="00DF7882" w:rsidRPr="00DF7882" w:rsidRDefault="00DF7882" w:rsidP="00DF7882">
      <w:pPr>
        <w:rPr>
          <w:b/>
          <w:bCs/>
          <w:sz w:val="28"/>
          <w:szCs w:val="28"/>
        </w:rPr>
      </w:pPr>
    </w:p>
    <w:p w14:paraId="6B9AC3EB" w14:textId="77777777" w:rsidR="00DF7882" w:rsidRPr="00DF7882" w:rsidRDefault="00DF7882" w:rsidP="00DF7882">
      <w:pPr>
        <w:rPr>
          <w:sz w:val="28"/>
          <w:szCs w:val="28"/>
        </w:rPr>
      </w:pPr>
      <w:r w:rsidRPr="00DF7882">
        <w:rPr>
          <w:b/>
        </w:rPr>
        <w:t>Содержание</w:t>
      </w:r>
    </w:p>
    <w:p w14:paraId="2B5B07C2" w14:textId="77777777" w:rsidR="00DF7882" w:rsidRPr="00DF7882" w:rsidRDefault="00DF7882" w:rsidP="00DF788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DF7882" w:rsidRPr="00DF7882" w14:paraId="0D5FDA06" w14:textId="77777777" w:rsidTr="00947987">
        <w:tc>
          <w:tcPr>
            <w:tcW w:w="9180" w:type="dxa"/>
          </w:tcPr>
          <w:p w14:paraId="5E455AD7" w14:textId="77777777" w:rsidR="00DF7882" w:rsidRPr="00DF7882" w:rsidRDefault="00DF7882" w:rsidP="00DF7882">
            <w:pPr>
              <w:jc w:val="center"/>
            </w:pPr>
          </w:p>
        </w:tc>
        <w:tc>
          <w:tcPr>
            <w:tcW w:w="673" w:type="dxa"/>
            <w:hideMark/>
          </w:tcPr>
          <w:p w14:paraId="25BAE13E" w14:textId="77777777" w:rsidR="00DF7882" w:rsidRPr="00DF7882" w:rsidRDefault="00DF7882" w:rsidP="00DF7882"/>
        </w:tc>
      </w:tr>
      <w:tr w:rsidR="00DF7882" w:rsidRPr="00DF7882" w14:paraId="598D968B" w14:textId="77777777" w:rsidTr="00947987">
        <w:tc>
          <w:tcPr>
            <w:tcW w:w="9180" w:type="dxa"/>
          </w:tcPr>
          <w:p w14:paraId="313BCB22" w14:textId="77777777" w:rsidR="00DF7882" w:rsidRPr="00DF7882" w:rsidRDefault="00DF7882" w:rsidP="00DF7882">
            <w:pPr>
              <w:jc w:val="center"/>
            </w:pPr>
          </w:p>
        </w:tc>
        <w:tc>
          <w:tcPr>
            <w:tcW w:w="673" w:type="dxa"/>
          </w:tcPr>
          <w:p w14:paraId="5DEC9E9B" w14:textId="77777777" w:rsidR="00DF7882" w:rsidRPr="00DF7882" w:rsidRDefault="00DF7882" w:rsidP="00DF7882"/>
        </w:tc>
      </w:tr>
      <w:tr w:rsidR="00DF7882" w:rsidRPr="00DF7882" w14:paraId="74AB0B30" w14:textId="77777777" w:rsidTr="00947987">
        <w:tc>
          <w:tcPr>
            <w:tcW w:w="9180" w:type="dxa"/>
            <w:hideMark/>
          </w:tcPr>
          <w:p w14:paraId="27D54477" w14:textId="77777777" w:rsidR="00DF7882" w:rsidRPr="00DF7882" w:rsidRDefault="00DF7882" w:rsidP="00DF7882">
            <w:r w:rsidRPr="00DF7882">
              <w:t>Структура и содержание практики</w:t>
            </w:r>
          </w:p>
        </w:tc>
        <w:tc>
          <w:tcPr>
            <w:tcW w:w="673" w:type="dxa"/>
            <w:hideMark/>
          </w:tcPr>
          <w:p w14:paraId="3BB04746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535F103C" w14:textId="77777777" w:rsidTr="00947987">
        <w:tc>
          <w:tcPr>
            <w:tcW w:w="9180" w:type="dxa"/>
          </w:tcPr>
          <w:p w14:paraId="60D92A92" w14:textId="77777777" w:rsidR="00DF7882" w:rsidRPr="00DF7882" w:rsidRDefault="00DF7882" w:rsidP="00DF7882"/>
        </w:tc>
        <w:tc>
          <w:tcPr>
            <w:tcW w:w="673" w:type="dxa"/>
          </w:tcPr>
          <w:p w14:paraId="0642FFE1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5E84F026" w14:textId="77777777" w:rsidTr="00947987">
        <w:tc>
          <w:tcPr>
            <w:tcW w:w="9180" w:type="dxa"/>
            <w:hideMark/>
          </w:tcPr>
          <w:p w14:paraId="00FEC22A" w14:textId="77777777" w:rsidR="00DF7882" w:rsidRPr="00DF7882" w:rsidRDefault="00DF7882" w:rsidP="00DF7882">
            <w:r w:rsidRPr="00DF7882">
              <w:t>Цели и задачи практики</w:t>
            </w:r>
          </w:p>
        </w:tc>
        <w:tc>
          <w:tcPr>
            <w:tcW w:w="673" w:type="dxa"/>
            <w:hideMark/>
          </w:tcPr>
          <w:p w14:paraId="486B7C1B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2580A90F" w14:textId="77777777" w:rsidTr="00947987">
        <w:tc>
          <w:tcPr>
            <w:tcW w:w="9180" w:type="dxa"/>
          </w:tcPr>
          <w:p w14:paraId="2CFDCD07" w14:textId="77777777" w:rsidR="00DF7882" w:rsidRPr="00DF7882" w:rsidRDefault="00DF7882" w:rsidP="00DF7882"/>
        </w:tc>
        <w:tc>
          <w:tcPr>
            <w:tcW w:w="673" w:type="dxa"/>
          </w:tcPr>
          <w:p w14:paraId="1FAF5C9D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65E27B0D" w14:textId="77777777" w:rsidTr="00947987">
        <w:tc>
          <w:tcPr>
            <w:tcW w:w="9180" w:type="dxa"/>
            <w:hideMark/>
          </w:tcPr>
          <w:p w14:paraId="53E27CDD" w14:textId="77777777" w:rsidR="00DF7882" w:rsidRPr="00DF7882" w:rsidRDefault="00DF7882" w:rsidP="00DF7882">
            <w:r w:rsidRPr="00DF7882">
              <w:t>Планируемые результаты освоения программы практики</w:t>
            </w:r>
          </w:p>
        </w:tc>
        <w:tc>
          <w:tcPr>
            <w:tcW w:w="673" w:type="dxa"/>
            <w:hideMark/>
          </w:tcPr>
          <w:p w14:paraId="32DD1103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1B7E404B" w14:textId="77777777" w:rsidTr="00947987">
        <w:tc>
          <w:tcPr>
            <w:tcW w:w="9180" w:type="dxa"/>
          </w:tcPr>
          <w:p w14:paraId="3C978F32" w14:textId="77777777" w:rsidR="00DF7882" w:rsidRPr="00DF7882" w:rsidRDefault="00DF7882" w:rsidP="00DF7882"/>
        </w:tc>
        <w:tc>
          <w:tcPr>
            <w:tcW w:w="673" w:type="dxa"/>
          </w:tcPr>
          <w:p w14:paraId="1D5D331A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58DF92CE" w14:textId="77777777" w:rsidTr="00947987">
        <w:tc>
          <w:tcPr>
            <w:tcW w:w="9180" w:type="dxa"/>
            <w:hideMark/>
          </w:tcPr>
          <w:p w14:paraId="55753A89" w14:textId="77777777" w:rsidR="00DF7882" w:rsidRPr="00DF7882" w:rsidRDefault="00DF7882" w:rsidP="00DF7882">
            <w:r w:rsidRPr="00DF7882">
              <w:t>Требования к оформлению отчета</w:t>
            </w:r>
          </w:p>
        </w:tc>
        <w:tc>
          <w:tcPr>
            <w:tcW w:w="673" w:type="dxa"/>
            <w:hideMark/>
          </w:tcPr>
          <w:p w14:paraId="0D5389F1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2DB42905" w14:textId="77777777" w:rsidTr="00947987">
        <w:tc>
          <w:tcPr>
            <w:tcW w:w="9180" w:type="dxa"/>
          </w:tcPr>
          <w:p w14:paraId="140FC1C7" w14:textId="77777777" w:rsidR="00DF7882" w:rsidRPr="00DF7882" w:rsidRDefault="00DF7882" w:rsidP="00DF7882"/>
        </w:tc>
        <w:tc>
          <w:tcPr>
            <w:tcW w:w="673" w:type="dxa"/>
          </w:tcPr>
          <w:p w14:paraId="3B89BA12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5CB5185C" w14:textId="77777777" w:rsidTr="00947987">
        <w:tc>
          <w:tcPr>
            <w:tcW w:w="9180" w:type="dxa"/>
            <w:hideMark/>
          </w:tcPr>
          <w:p w14:paraId="73966E8B" w14:textId="77777777" w:rsidR="00DF7882" w:rsidRPr="00DF7882" w:rsidRDefault="00DF7882" w:rsidP="00DF7882">
            <w:r w:rsidRPr="00DF7882">
              <w:t>Требования к соблюдению техники безопасности и пожарной безопасности</w:t>
            </w:r>
          </w:p>
        </w:tc>
        <w:tc>
          <w:tcPr>
            <w:tcW w:w="673" w:type="dxa"/>
            <w:hideMark/>
          </w:tcPr>
          <w:p w14:paraId="6D1BC081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46931FBF" w14:textId="77777777" w:rsidTr="00947987">
        <w:tc>
          <w:tcPr>
            <w:tcW w:w="9180" w:type="dxa"/>
          </w:tcPr>
          <w:p w14:paraId="2A74793C" w14:textId="77777777" w:rsidR="00DF7882" w:rsidRPr="00DF7882" w:rsidRDefault="00DF7882" w:rsidP="00DF7882"/>
        </w:tc>
        <w:tc>
          <w:tcPr>
            <w:tcW w:w="673" w:type="dxa"/>
            <w:hideMark/>
          </w:tcPr>
          <w:p w14:paraId="515BB748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486C309C" w14:textId="77777777" w:rsidTr="00947987">
        <w:tc>
          <w:tcPr>
            <w:tcW w:w="9180" w:type="dxa"/>
            <w:hideMark/>
          </w:tcPr>
          <w:p w14:paraId="1535AD05" w14:textId="77777777" w:rsidR="00DF7882" w:rsidRPr="00DF7882" w:rsidRDefault="00DF7882" w:rsidP="00DF7882">
            <w:r w:rsidRPr="00DF7882"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  <w:hideMark/>
          </w:tcPr>
          <w:p w14:paraId="473B48FF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36AAC0B2" w14:textId="77777777" w:rsidTr="00947987">
        <w:tc>
          <w:tcPr>
            <w:tcW w:w="9180" w:type="dxa"/>
          </w:tcPr>
          <w:p w14:paraId="79919F91" w14:textId="77777777" w:rsidR="00DF7882" w:rsidRPr="00DF7882" w:rsidRDefault="00DF7882" w:rsidP="00DF7882"/>
        </w:tc>
        <w:tc>
          <w:tcPr>
            <w:tcW w:w="673" w:type="dxa"/>
          </w:tcPr>
          <w:p w14:paraId="62A38824" w14:textId="77777777" w:rsidR="00DF7882" w:rsidRPr="00DF7882" w:rsidRDefault="00DF7882" w:rsidP="00DF7882">
            <w:pPr>
              <w:jc w:val="center"/>
            </w:pPr>
          </w:p>
        </w:tc>
      </w:tr>
      <w:tr w:rsidR="00DF7882" w:rsidRPr="00DF7882" w14:paraId="4026DBF1" w14:textId="77777777" w:rsidTr="00947987">
        <w:tc>
          <w:tcPr>
            <w:tcW w:w="9180" w:type="dxa"/>
            <w:hideMark/>
          </w:tcPr>
          <w:p w14:paraId="4FAF2A8E" w14:textId="77777777" w:rsidR="00DF7882" w:rsidRPr="00DF7882" w:rsidRDefault="00DF7882" w:rsidP="00DF7882">
            <w:r w:rsidRPr="00DF7882">
              <w:t>Аттестационный лист (задание на практику)</w:t>
            </w:r>
          </w:p>
        </w:tc>
        <w:tc>
          <w:tcPr>
            <w:tcW w:w="673" w:type="dxa"/>
            <w:hideMark/>
          </w:tcPr>
          <w:p w14:paraId="0E0064C7" w14:textId="77777777" w:rsidR="00DF7882" w:rsidRPr="00DF7882" w:rsidRDefault="00DF7882" w:rsidP="00DF7882">
            <w:pPr>
              <w:jc w:val="center"/>
            </w:pPr>
          </w:p>
        </w:tc>
      </w:tr>
    </w:tbl>
    <w:p w14:paraId="2DD0887D" w14:textId="77777777" w:rsidR="00DF7882" w:rsidRPr="00DF7882" w:rsidRDefault="00DF7882" w:rsidP="00DF7882">
      <w:pPr>
        <w:jc w:val="center"/>
        <w:rPr>
          <w:b/>
        </w:rPr>
      </w:pPr>
    </w:p>
    <w:p w14:paraId="3410F861" w14:textId="77777777" w:rsidR="00DF7882" w:rsidRPr="00DF7882" w:rsidRDefault="00DF7882" w:rsidP="00DF7882">
      <w:pPr>
        <w:jc w:val="center"/>
        <w:rPr>
          <w:b/>
        </w:rPr>
      </w:pPr>
    </w:p>
    <w:p w14:paraId="0A157A55" w14:textId="77777777" w:rsidR="00DF7882" w:rsidRPr="00DF7882" w:rsidRDefault="00DF7882" w:rsidP="00DF7882">
      <w:pPr>
        <w:jc w:val="center"/>
        <w:rPr>
          <w:b/>
        </w:rPr>
      </w:pPr>
    </w:p>
    <w:p w14:paraId="7502C13A" w14:textId="77777777" w:rsidR="00DF7882" w:rsidRPr="00DF7882" w:rsidRDefault="00DF7882" w:rsidP="00DF7882">
      <w:pPr>
        <w:jc w:val="center"/>
        <w:rPr>
          <w:b/>
        </w:rPr>
      </w:pPr>
    </w:p>
    <w:p w14:paraId="05BBD0AD" w14:textId="77777777" w:rsidR="00DF7882" w:rsidRPr="00DF7882" w:rsidRDefault="00DF7882" w:rsidP="00DF7882">
      <w:pPr>
        <w:jc w:val="center"/>
        <w:rPr>
          <w:b/>
        </w:rPr>
      </w:pPr>
    </w:p>
    <w:p w14:paraId="1141210B" w14:textId="77777777" w:rsidR="00DF7882" w:rsidRPr="00DF7882" w:rsidRDefault="00DF7882" w:rsidP="00DF7882">
      <w:pPr>
        <w:jc w:val="center"/>
        <w:rPr>
          <w:b/>
        </w:rPr>
      </w:pPr>
    </w:p>
    <w:p w14:paraId="0A9D4C36" w14:textId="77777777" w:rsidR="00DF7882" w:rsidRPr="00DF7882" w:rsidRDefault="00DF7882" w:rsidP="00DF7882">
      <w:pPr>
        <w:jc w:val="center"/>
        <w:rPr>
          <w:b/>
        </w:rPr>
      </w:pPr>
    </w:p>
    <w:p w14:paraId="4F816359" w14:textId="77777777" w:rsidR="00DF7882" w:rsidRPr="00DF7882" w:rsidRDefault="00DF7882" w:rsidP="00DF7882">
      <w:pPr>
        <w:jc w:val="center"/>
        <w:rPr>
          <w:b/>
        </w:rPr>
      </w:pPr>
    </w:p>
    <w:p w14:paraId="31CD1BDC" w14:textId="77777777" w:rsidR="00DF7882" w:rsidRPr="00DF7882" w:rsidRDefault="00DF7882" w:rsidP="00DF7882">
      <w:pPr>
        <w:jc w:val="center"/>
        <w:rPr>
          <w:b/>
        </w:rPr>
      </w:pPr>
    </w:p>
    <w:p w14:paraId="24B28830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701F54EE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7D0A10D7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0634F4FB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38A6F1D0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77978DFA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0C2EB2B9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768B2345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52D4F385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4E8F0D0F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60F4C6D3" w14:textId="77777777" w:rsidR="00DF7882" w:rsidRDefault="00DF7882" w:rsidP="00DF7882">
      <w:pPr>
        <w:spacing w:line="276" w:lineRule="auto"/>
        <w:rPr>
          <w:b/>
          <w:sz w:val="28"/>
          <w:szCs w:val="28"/>
          <w:lang w:eastAsia="en-US"/>
        </w:rPr>
      </w:pPr>
    </w:p>
    <w:p w14:paraId="297C6658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246F01B5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51A13805" w14:textId="77777777" w:rsidR="00DF7882" w:rsidRDefault="00DF7882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30EF0BA8" w14:textId="77777777" w:rsidR="00393117" w:rsidRPr="00264C9C" w:rsidRDefault="00393117" w:rsidP="00A05F15">
      <w:pPr>
        <w:jc w:val="center"/>
        <w:rPr>
          <w:b/>
        </w:rPr>
      </w:pPr>
      <w:r w:rsidRPr="00264C9C">
        <w:rPr>
          <w:b/>
        </w:rPr>
        <w:lastRenderedPageBreak/>
        <w:t>Структура и содержание практики</w:t>
      </w:r>
    </w:p>
    <w:p w14:paraId="5D9EFED3" w14:textId="77777777" w:rsidR="00945115" w:rsidRDefault="001E340C" w:rsidP="00264C9C">
      <w:pPr>
        <w:jc w:val="center"/>
      </w:pPr>
      <w:r>
        <w:t>4</w:t>
      </w:r>
      <w:r w:rsidR="00264C9C" w:rsidRPr="00264C9C">
        <w:t xml:space="preserve"> курс </w:t>
      </w:r>
      <w:r>
        <w:t>2</w:t>
      </w:r>
      <w:r w:rsidR="00264C9C" w:rsidRPr="00264C9C">
        <w:t xml:space="preserve"> семестр</w:t>
      </w:r>
    </w:p>
    <w:p w14:paraId="37A2D9D7" w14:textId="77777777" w:rsidR="001534D8" w:rsidRDefault="001534D8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7353"/>
        <w:gridCol w:w="1620"/>
      </w:tblGrid>
      <w:tr w:rsidR="001534D8" w:rsidRPr="00E97704" w14:paraId="70EBF027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EA3D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№ п/п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1DE4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BE39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14:paraId="58EF5710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7E2FF4" w:rsidRPr="00E97704" w14:paraId="62D2DED4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9053A" w14:textId="77777777" w:rsidR="007E2FF4" w:rsidRPr="001534D8" w:rsidRDefault="007E2FF4" w:rsidP="001534D8">
            <w:pPr>
              <w:jc w:val="center"/>
            </w:pPr>
            <w:r w:rsidRPr="001534D8">
              <w:t>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A3BB1" w14:textId="77777777" w:rsidR="007E2FF4" w:rsidRPr="00A673E6" w:rsidRDefault="007E2FF4" w:rsidP="007E2FF4">
            <w:r w:rsidRPr="00A673E6">
              <w:t>Проведение инструктажа по технике безопасности. Ознакомление с предприятием. Получение заданий по тематике.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C2EE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7B258F94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57F6" w14:textId="77777777" w:rsidR="007E2FF4" w:rsidRPr="001534D8" w:rsidRDefault="007E2FF4" w:rsidP="001534D8">
            <w:pPr>
              <w:jc w:val="center"/>
            </w:pPr>
            <w:r w:rsidRPr="001534D8">
              <w:t>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5642" w14:textId="77777777" w:rsidR="007E2FF4" w:rsidRPr="00A673E6" w:rsidRDefault="001E340C" w:rsidP="007E2FF4">
            <w:r w:rsidRPr="00464C5E">
              <w:rPr>
                <w:iCs/>
              </w:rPr>
              <w:t>Разработка штатного расписания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BC5F1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2274CAE6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2995" w14:textId="77777777" w:rsidR="007E2FF4" w:rsidRPr="001534D8" w:rsidRDefault="007E2FF4" w:rsidP="001534D8">
            <w:pPr>
              <w:jc w:val="center"/>
            </w:pPr>
            <w:r w:rsidRPr="001534D8">
              <w:t>3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22D0B" w14:textId="77777777" w:rsidR="001E340C" w:rsidRPr="00464C5E" w:rsidRDefault="001E340C" w:rsidP="001E340C">
            <w:pPr>
              <w:jc w:val="both"/>
            </w:pPr>
            <w:r w:rsidRPr="00464C5E">
              <w:rPr>
                <w:color w:val="000000"/>
              </w:rPr>
              <w:t>Выполнение расчетов по оплате труда.</w:t>
            </w:r>
          </w:p>
          <w:p w14:paraId="6786D8D5" w14:textId="77777777" w:rsidR="007E2FF4" w:rsidRPr="00A673E6" w:rsidRDefault="007E2FF4" w:rsidP="007E2FF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5B6A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075CF518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A7C7" w14:textId="77777777" w:rsidR="007E2FF4" w:rsidRPr="001534D8" w:rsidRDefault="007E2FF4" w:rsidP="001534D8">
            <w:pPr>
              <w:jc w:val="center"/>
            </w:pPr>
            <w:r w:rsidRPr="001534D8">
              <w:t>4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6F68" w14:textId="77777777" w:rsidR="007E2FF4" w:rsidRPr="00A673E6" w:rsidRDefault="001E340C" w:rsidP="007E2FF4">
            <w:r w:rsidRPr="00464C5E">
              <w:t>Построение структуры управления организацией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DB32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5E28C716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4ACD" w14:textId="77777777" w:rsidR="007E2FF4" w:rsidRPr="001534D8" w:rsidRDefault="007E2FF4" w:rsidP="001534D8">
            <w:pPr>
              <w:jc w:val="center"/>
            </w:pPr>
            <w:r w:rsidRPr="001534D8">
              <w:t>5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4CFA" w14:textId="77777777" w:rsidR="007E2FF4" w:rsidRPr="00A673E6" w:rsidRDefault="001E340C" w:rsidP="007E2FF4">
            <w:r w:rsidRPr="00464C5E">
              <w:t>Составление анкеты изучения клиентуры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D6A1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100252F9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A86B5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C749" w14:textId="77777777" w:rsidR="007E2FF4" w:rsidRPr="00A673E6" w:rsidRDefault="001E340C" w:rsidP="007E2FF4">
            <w:r w:rsidRPr="00464C5E">
              <w:t>Составление характеристики на работника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2D2F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01DE676E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5C757" w14:textId="77777777" w:rsidR="007E2FF4" w:rsidRPr="001534D8" w:rsidRDefault="007E2FF4" w:rsidP="001534D8">
            <w:pPr>
              <w:jc w:val="center"/>
            </w:pPr>
            <w:r w:rsidRPr="001534D8">
              <w:t>7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26E0" w14:textId="77777777" w:rsidR="007E2FF4" w:rsidRPr="00A673E6" w:rsidRDefault="001E340C" w:rsidP="007E2FF4">
            <w:r w:rsidRPr="00464C5E">
              <w:rPr>
                <w:color w:val="000000"/>
              </w:rPr>
              <w:t xml:space="preserve">Выполнение расчетов по </w:t>
            </w:r>
            <w:proofErr w:type="gramStart"/>
            <w:r w:rsidRPr="00464C5E">
              <w:rPr>
                <w:color w:val="000000"/>
              </w:rPr>
              <w:t>определению  затрат</w:t>
            </w:r>
            <w:proofErr w:type="gramEnd"/>
            <w:r w:rsidRPr="00464C5E">
              <w:rPr>
                <w:color w:val="000000"/>
              </w:rPr>
              <w:t xml:space="preserve"> (издержек) на оказании услуг связи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4A27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0175DA14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8F59" w14:textId="77777777" w:rsidR="007E2FF4" w:rsidRPr="001534D8" w:rsidRDefault="007E2FF4" w:rsidP="001534D8">
            <w:pPr>
              <w:jc w:val="center"/>
            </w:pPr>
            <w:r w:rsidRPr="001534D8">
              <w:t>8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1F80" w14:textId="77777777" w:rsidR="007E2FF4" w:rsidRPr="00A673E6" w:rsidRDefault="001E340C" w:rsidP="007E2FF4">
            <w:r w:rsidRPr="00464C5E">
              <w:rPr>
                <w:color w:val="000000"/>
              </w:rPr>
              <w:t>Выполнение расчетов показателей по оценке эффективности предпринимательской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F5DFF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4F0AE866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BEDF6" w14:textId="77777777" w:rsidR="007E2FF4" w:rsidRPr="001534D8" w:rsidRDefault="007E2FF4" w:rsidP="001534D8">
            <w:pPr>
              <w:jc w:val="center"/>
            </w:pPr>
            <w:r w:rsidRPr="001534D8">
              <w:t>9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4AECB" w14:textId="77777777" w:rsidR="007E2FF4" w:rsidRPr="00A673E6" w:rsidRDefault="001E340C" w:rsidP="007E2FF4">
            <w:r w:rsidRPr="00464C5E">
              <w:t>Разработка рекламно-сувенирной продукции по предприятию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581C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758804A1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786B" w14:textId="77777777" w:rsidR="007E2FF4" w:rsidRPr="001534D8" w:rsidRDefault="007E2FF4" w:rsidP="001534D8">
            <w:pPr>
              <w:jc w:val="center"/>
            </w:pPr>
            <w:r w:rsidRPr="001534D8">
              <w:t>10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8905" w14:textId="77777777" w:rsidR="007E2FF4" w:rsidRPr="00A673E6" w:rsidRDefault="001E340C" w:rsidP="007E2FF4">
            <w:r w:rsidRPr="00464C5E">
              <w:t>Выполнение этапов разработки функционально-стоимостного анализа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713C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724CB17F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7BD0" w14:textId="77777777" w:rsidR="007E2FF4" w:rsidRPr="001534D8" w:rsidRDefault="007E2FF4" w:rsidP="001534D8">
            <w:pPr>
              <w:jc w:val="center"/>
            </w:pPr>
            <w:r w:rsidRPr="001534D8">
              <w:t>11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C6FC" w14:textId="77777777" w:rsidR="007E2FF4" w:rsidRPr="00A673E6" w:rsidRDefault="00AF4B48" w:rsidP="007E2FF4">
            <w:r w:rsidRPr="00464C5E">
              <w:t>Создание презентации с места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8518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25EA4069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55CB" w14:textId="77777777" w:rsidR="007E2FF4" w:rsidRPr="001534D8" w:rsidRDefault="007E2FF4" w:rsidP="001534D8">
            <w:pPr>
              <w:jc w:val="center"/>
            </w:pPr>
            <w:r w:rsidRPr="001534D8">
              <w:t>12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1FB94" w14:textId="77777777" w:rsidR="007E2FF4" w:rsidRDefault="007E2FF4" w:rsidP="007E2FF4">
            <w:r w:rsidRPr="00A673E6">
              <w:t>Оформление отчета. Участие в зачет-</w:t>
            </w:r>
            <w:proofErr w:type="spellStart"/>
            <w:r w:rsidRPr="00A673E6">
              <w:t>конферении</w:t>
            </w:r>
            <w:proofErr w:type="spellEnd"/>
            <w:r w:rsidRPr="00A673E6">
              <w:t xml:space="preserve"> по производственной практике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2466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1534D8" w:rsidRPr="00264C9C" w14:paraId="2C3DFFD3" w14:textId="77777777">
        <w:trPr>
          <w:trHeight w:val="325"/>
        </w:trPr>
        <w:tc>
          <w:tcPr>
            <w:tcW w:w="7995" w:type="dxa"/>
            <w:gridSpan w:val="2"/>
          </w:tcPr>
          <w:p w14:paraId="26B5D071" w14:textId="77777777" w:rsidR="001534D8" w:rsidRPr="00264C9C" w:rsidRDefault="001534D8" w:rsidP="00A05F15">
            <w:pPr>
              <w:pStyle w:val="4"/>
              <w:rPr>
                <w:szCs w:val="24"/>
              </w:rPr>
            </w:pPr>
            <w:r w:rsidRPr="00264C9C">
              <w:rPr>
                <w:szCs w:val="24"/>
              </w:rPr>
              <w:t>Всего</w:t>
            </w:r>
          </w:p>
        </w:tc>
        <w:tc>
          <w:tcPr>
            <w:tcW w:w="1620" w:type="dxa"/>
          </w:tcPr>
          <w:p w14:paraId="280A3FCA" w14:textId="77777777" w:rsidR="001534D8" w:rsidRPr="00264C9C" w:rsidRDefault="007E2FF4" w:rsidP="00A05F15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</w:tr>
    </w:tbl>
    <w:p w14:paraId="618C1A84" w14:textId="77777777" w:rsidR="00945115" w:rsidRPr="00264C9C" w:rsidRDefault="00945115" w:rsidP="00A05F15"/>
    <w:p w14:paraId="56E22420" w14:textId="77777777" w:rsidR="00212B85" w:rsidRDefault="00F86387" w:rsidP="005E0C27">
      <w:pPr>
        <w:tabs>
          <w:tab w:val="num" w:pos="0"/>
        </w:tabs>
        <w:jc w:val="center"/>
      </w:pPr>
      <w:r>
        <w:br w:type="page"/>
      </w:r>
      <w:r w:rsidR="00764C8B">
        <w:rPr>
          <w:b/>
        </w:rPr>
        <w:lastRenderedPageBreak/>
        <w:t xml:space="preserve">Цели и задачи </w:t>
      </w:r>
      <w:r w:rsidR="00212B85">
        <w:rPr>
          <w:b/>
        </w:rPr>
        <w:t>практики</w:t>
      </w:r>
    </w:p>
    <w:p w14:paraId="3C90C83A" w14:textId="77777777" w:rsidR="00212B85" w:rsidRDefault="00212B85" w:rsidP="005E0C27">
      <w:r w:rsidRPr="008A0EFC">
        <w:t>В результате прохождения практики обучающийся должен получить практический опыт:</w:t>
      </w:r>
    </w:p>
    <w:p w14:paraId="195E226E" w14:textId="77777777" w:rsidR="00212B85" w:rsidRPr="00AF4B48" w:rsidRDefault="00212B85" w:rsidP="005E0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  <w:r w:rsidRPr="00DA29A1">
        <w:rPr>
          <w:sz w:val="28"/>
          <w:szCs w:val="28"/>
        </w:rPr>
        <w:t xml:space="preserve">- </w:t>
      </w:r>
      <w:r w:rsidR="00AF4B48">
        <w:rPr>
          <w:rStyle w:val="ab"/>
          <w:i w:val="0"/>
        </w:rPr>
        <w:t>организации</w:t>
      </w:r>
      <w:r w:rsidR="00AF4B48" w:rsidRPr="00AF4B48">
        <w:rPr>
          <w:rStyle w:val="ab"/>
          <w:i w:val="0"/>
        </w:rPr>
        <w:t xml:space="preserve"> производственной деятельности персонала структурных подразделений, отвечающих за предоставление телематических услуг</w:t>
      </w:r>
    </w:p>
    <w:p w14:paraId="4B5B82C5" w14:textId="77777777" w:rsidR="00212B85" w:rsidRPr="00AF4B48" w:rsidRDefault="00212B85" w:rsidP="00A77B5D">
      <w:pPr>
        <w:jc w:val="center"/>
      </w:pPr>
    </w:p>
    <w:p w14:paraId="10B48ADF" w14:textId="77777777" w:rsidR="00393117" w:rsidRPr="00264C9C" w:rsidRDefault="00F373F9" w:rsidP="00A77B5D">
      <w:pPr>
        <w:jc w:val="center"/>
        <w:rPr>
          <w:b/>
        </w:rPr>
      </w:pPr>
      <w:r w:rsidRPr="00264C9C">
        <w:rPr>
          <w:b/>
        </w:rPr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14:paraId="7940558A" w14:textId="77777777" w:rsidR="00A4421F" w:rsidRPr="00264C9C" w:rsidRDefault="00A4421F" w:rsidP="00A05F15">
      <w:pPr>
        <w:jc w:val="center"/>
        <w:rPr>
          <w:b/>
        </w:rPr>
      </w:pPr>
    </w:p>
    <w:p w14:paraId="341E88BE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>Формой отчетности обучающегося по практике является</w:t>
      </w:r>
      <w:r w:rsidR="00AF4B48">
        <w:rPr>
          <w:rStyle w:val="FontStyle35"/>
          <w:rFonts w:eastAsia="Calibri"/>
          <w:sz w:val="24"/>
          <w:szCs w:val="24"/>
        </w:rPr>
        <w:t xml:space="preserve"> отчет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AF4B48">
        <w:rPr>
          <w:rStyle w:val="FontStyle35"/>
          <w:rFonts w:eastAsia="Calibri"/>
          <w:sz w:val="24"/>
          <w:szCs w:val="24"/>
        </w:rPr>
        <w:t>верждающий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</w:t>
      </w:r>
      <w:r w:rsidR="00AF4B48">
        <w:t>енный</w:t>
      </w:r>
      <w:r w:rsidR="00952ED6" w:rsidRPr="00264C9C">
        <w:t xml:space="preserve">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14:paraId="1270B35F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</w:p>
    <w:p w14:paraId="089E0EE5" w14:textId="77777777" w:rsidR="001A5B06" w:rsidRPr="00264C9C" w:rsidRDefault="001A5B06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p w14:paraId="32AE1054" w14:textId="77777777" w:rsidR="009D22C6" w:rsidRPr="009D22C6" w:rsidRDefault="009D22C6" w:rsidP="009D22C6">
      <w:pPr>
        <w:keepNext/>
        <w:keepLines/>
        <w:suppressLineNumbers/>
        <w:suppressAutoHyphens/>
        <w:snapToGrid w:val="0"/>
        <w:spacing w:after="200" w:line="276" w:lineRule="auto"/>
        <w:contextualSpacing/>
        <w:jc w:val="both"/>
        <w:rPr>
          <w:rFonts w:eastAsia="PMingLiU"/>
        </w:rPr>
      </w:pPr>
      <w:r w:rsidRPr="009D22C6">
        <w:rPr>
          <w:rFonts w:eastAsia="Times New Roman"/>
        </w:rPr>
        <w:t>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8664"/>
      </w:tblGrid>
      <w:tr w:rsidR="009D22C6" w:rsidRPr="009D22C6" w14:paraId="10371CF6" w14:textId="77777777" w:rsidTr="00947987">
        <w:tc>
          <w:tcPr>
            <w:tcW w:w="1229" w:type="dxa"/>
          </w:tcPr>
          <w:p w14:paraId="5AB535A3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9D22C6"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9085" w:type="dxa"/>
          </w:tcPr>
          <w:p w14:paraId="74D7A739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9D22C6"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9D22C6" w:rsidRPr="009D22C6" w14:paraId="36B2D169" w14:textId="77777777" w:rsidTr="00947987">
        <w:trPr>
          <w:trHeight w:val="327"/>
        </w:trPr>
        <w:tc>
          <w:tcPr>
            <w:tcW w:w="1229" w:type="dxa"/>
            <w:tcBorders>
              <w:left w:val="single" w:sz="12" w:space="0" w:color="auto"/>
            </w:tcBorders>
          </w:tcPr>
          <w:p w14:paraId="2D5EC889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01</w:t>
            </w:r>
          </w:p>
        </w:tc>
        <w:tc>
          <w:tcPr>
            <w:tcW w:w="9085" w:type="dxa"/>
          </w:tcPr>
          <w:p w14:paraId="283FE7F8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D22C6" w:rsidRPr="009D22C6" w14:paraId="41E02E61" w14:textId="77777777" w:rsidTr="00947987">
        <w:tc>
          <w:tcPr>
            <w:tcW w:w="1229" w:type="dxa"/>
            <w:tcBorders>
              <w:left w:val="single" w:sz="12" w:space="0" w:color="auto"/>
            </w:tcBorders>
          </w:tcPr>
          <w:p w14:paraId="05188B74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02</w:t>
            </w:r>
          </w:p>
        </w:tc>
        <w:tc>
          <w:tcPr>
            <w:tcW w:w="9085" w:type="dxa"/>
          </w:tcPr>
          <w:p w14:paraId="19AAA09C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D22C6" w:rsidRPr="009D22C6" w14:paraId="0DA9D0BC" w14:textId="77777777" w:rsidTr="00947987">
        <w:tc>
          <w:tcPr>
            <w:tcW w:w="1229" w:type="dxa"/>
            <w:tcBorders>
              <w:left w:val="single" w:sz="12" w:space="0" w:color="auto"/>
            </w:tcBorders>
          </w:tcPr>
          <w:p w14:paraId="5060116F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03</w:t>
            </w:r>
          </w:p>
        </w:tc>
        <w:tc>
          <w:tcPr>
            <w:tcW w:w="9085" w:type="dxa"/>
          </w:tcPr>
          <w:p w14:paraId="1089B322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D22C6" w:rsidRPr="009D22C6" w14:paraId="1F973411" w14:textId="77777777" w:rsidTr="00947987">
        <w:tc>
          <w:tcPr>
            <w:tcW w:w="1229" w:type="dxa"/>
            <w:tcBorders>
              <w:left w:val="single" w:sz="12" w:space="0" w:color="auto"/>
            </w:tcBorders>
          </w:tcPr>
          <w:p w14:paraId="46B9644F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04</w:t>
            </w:r>
          </w:p>
        </w:tc>
        <w:tc>
          <w:tcPr>
            <w:tcW w:w="9085" w:type="dxa"/>
            <w:tcBorders>
              <w:right w:val="single" w:sz="12" w:space="0" w:color="auto"/>
            </w:tcBorders>
          </w:tcPr>
          <w:p w14:paraId="514A0463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D22C6" w:rsidRPr="009D22C6" w14:paraId="7E93DA9F" w14:textId="77777777" w:rsidTr="00947987">
        <w:tc>
          <w:tcPr>
            <w:tcW w:w="1229" w:type="dxa"/>
            <w:tcBorders>
              <w:left w:val="single" w:sz="12" w:space="0" w:color="auto"/>
            </w:tcBorders>
          </w:tcPr>
          <w:p w14:paraId="06B52B73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05</w:t>
            </w:r>
          </w:p>
        </w:tc>
        <w:tc>
          <w:tcPr>
            <w:tcW w:w="9085" w:type="dxa"/>
            <w:tcBorders>
              <w:right w:val="single" w:sz="12" w:space="0" w:color="auto"/>
            </w:tcBorders>
          </w:tcPr>
          <w:p w14:paraId="6F5081E3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D22C6" w:rsidRPr="009D22C6" w14:paraId="139312A5" w14:textId="77777777" w:rsidTr="00947987">
        <w:tc>
          <w:tcPr>
            <w:tcW w:w="1229" w:type="dxa"/>
            <w:tcBorders>
              <w:left w:val="single" w:sz="12" w:space="0" w:color="auto"/>
            </w:tcBorders>
          </w:tcPr>
          <w:p w14:paraId="0936FB07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06</w:t>
            </w:r>
          </w:p>
        </w:tc>
        <w:tc>
          <w:tcPr>
            <w:tcW w:w="9085" w:type="dxa"/>
            <w:tcBorders>
              <w:right w:val="single" w:sz="12" w:space="0" w:color="auto"/>
            </w:tcBorders>
          </w:tcPr>
          <w:p w14:paraId="1D48F95C" w14:textId="274C392B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  <w:r w:rsidR="003C6FA8">
              <w:rPr>
                <w:rFonts w:eastAsia="Times New Roman"/>
                <w:bCs/>
                <w:iCs/>
              </w:rPr>
              <w:t>,</w:t>
            </w:r>
            <w:r w:rsidR="000E5744">
              <w:rPr>
                <w:rFonts w:eastAsia="Times New Roman"/>
                <w:bCs/>
                <w:iCs/>
              </w:rPr>
              <w:t xml:space="preserve"> </w:t>
            </w:r>
            <w:r w:rsidR="003C6FA8" w:rsidRPr="00AB493D">
              <w:rPr>
                <w:bCs/>
              </w:rPr>
              <w:t>применять стандарты антикоррупционного поведения</w:t>
            </w:r>
            <w:r w:rsidR="003C6FA8">
              <w:rPr>
                <w:bCs/>
              </w:rPr>
              <w:t>.</w:t>
            </w:r>
          </w:p>
        </w:tc>
      </w:tr>
      <w:tr w:rsidR="009D22C6" w:rsidRPr="009D22C6" w14:paraId="4EDE8DB3" w14:textId="77777777" w:rsidTr="00947987">
        <w:tc>
          <w:tcPr>
            <w:tcW w:w="1229" w:type="dxa"/>
            <w:tcBorders>
              <w:left w:val="single" w:sz="12" w:space="0" w:color="auto"/>
            </w:tcBorders>
          </w:tcPr>
          <w:p w14:paraId="0C3EFDB7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07</w:t>
            </w:r>
          </w:p>
        </w:tc>
        <w:tc>
          <w:tcPr>
            <w:tcW w:w="9085" w:type="dxa"/>
            <w:tcBorders>
              <w:right w:val="single" w:sz="12" w:space="0" w:color="auto"/>
            </w:tcBorders>
          </w:tcPr>
          <w:p w14:paraId="67980AAD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D22C6" w:rsidRPr="009D22C6" w14:paraId="08A18B35" w14:textId="77777777" w:rsidTr="00947987">
        <w:tc>
          <w:tcPr>
            <w:tcW w:w="1229" w:type="dxa"/>
            <w:tcBorders>
              <w:left w:val="single" w:sz="12" w:space="0" w:color="auto"/>
            </w:tcBorders>
          </w:tcPr>
          <w:p w14:paraId="4AEEF9B9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08</w:t>
            </w:r>
          </w:p>
        </w:tc>
        <w:tc>
          <w:tcPr>
            <w:tcW w:w="9085" w:type="dxa"/>
            <w:tcBorders>
              <w:right w:val="single" w:sz="12" w:space="0" w:color="auto"/>
            </w:tcBorders>
          </w:tcPr>
          <w:p w14:paraId="4CEF050C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D22C6" w:rsidRPr="009D22C6" w14:paraId="3A150DBC" w14:textId="77777777" w:rsidTr="00947987">
        <w:tc>
          <w:tcPr>
            <w:tcW w:w="1229" w:type="dxa"/>
            <w:tcBorders>
              <w:left w:val="single" w:sz="12" w:space="0" w:color="auto"/>
            </w:tcBorders>
          </w:tcPr>
          <w:p w14:paraId="38662EAC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09</w:t>
            </w:r>
          </w:p>
        </w:tc>
        <w:tc>
          <w:tcPr>
            <w:tcW w:w="9085" w:type="dxa"/>
            <w:tcBorders>
              <w:right w:val="single" w:sz="12" w:space="0" w:color="auto"/>
            </w:tcBorders>
          </w:tcPr>
          <w:p w14:paraId="43193BB9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</w:tc>
      </w:tr>
      <w:tr w:rsidR="009D22C6" w:rsidRPr="009D22C6" w14:paraId="24948578" w14:textId="77777777" w:rsidTr="00947987">
        <w:trPr>
          <w:trHeight w:val="562"/>
        </w:trPr>
        <w:tc>
          <w:tcPr>
            <w:tcW w:w="1229" w:type="dxa"/>
            <w:tcBorders>
              <w:left w:val="single" w:sz="12" w:space="0" w:color="auto"/>
            </w:tcBorders>
          </w:tcPr>
          <w:p w14:paraId="54BCC3DB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10</w:t>
            </w:r>
          </w:p>
        </w:tc>
        <w:tc>
          <w:tcPr>
            <w:tcW w:w="9085" w:type="dxa"/>
            <w:tcBorders>
              <w:right w:val="single" w:sz="12" w:space="0" w:color="auto"/>
            </w:tcBorders>
          </w:tcPr>
          <w:p w14:paraId="68B28B3D" w14:textId="6056C23F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Пользоваться профессиональной документацией на государственном и иностранном язык</w:t>
            </w:r>
            <w:r w:rsidR="00712E2A">
              <w:rPr>
                <w:rFonts w:eastAsia="Times New Roman"/>
                <w:bCs/>
                <w:iCs/>
              </w:rPr>
              <w:t>ах</w:t>
            </w:r>
            <w:r w:rsidRPr="009D22C6">
              <w:rPr>
                <w:rFonts w:eastAsia="Times New Roman"/>
                <w:bCs/>
                <w:iCs/>
              </w:rPr>
              <w:t>.</w:t>
            </w:r>
          </w:p>
        </w:tc>
      </w:tr>
      <w:tr w:rsidR="009D22C6" w:rsidRPr="009D22C6" w14:paraId="0A6B13AB" w14:textId="77777777" w:rsidTr="00947987">
        <w:trPr>
          <w:trHeight w:val="562"/>
        </w:trPr>
        <w:tc>
          <w:tcPr>
            <w:tcW w:w="1229" w:type="dxa"/>
            <w:tcBorders>
              <w:left w:val="single" w:sz="12" w:space="0" w:color="auto"/>
            </w:tcBorders>
          </w:tcPr>
          <w:p w14:paraId="70D10C0E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ОК 11</w:t>
            </w:r>
          </w:p>
        </w:tc>
        <w:tc>
          <w:tcPr>
            <w:tcW w:w="9085" w:type="dxa"/>
            <w:tcBorders>
              <w:right w:val="single" w:sz="12" w:space="0" w:color="auto"/>
            </w:tcBorders>
          </w:tcPr>
          <w:p w14:paraId="1EC86F85" w14:textId="0C200C68" w:rsidR="009D22C6" w:rsidRPr="009D22C6" w:rsidRDefault="003C6FA8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AB493D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48DE2C23" w14:textId="77777777" w:rsidR="009D22C6" w:rsidRPr="009D22C6" w:rsidRDefault="009D22C6" w:rsidP="009D22C6">
      <w:pPr>
        <w:keepNext/>
        <w:jc w:val="both"/>
        <w:outlineLvl w:val="1"/>
        <w:rPr>
          <w:rFonts w:eastAsia="Times New Roman"/>
          <w:bCs/>
          <w:iCs/>
        </w:rPr>
      </w:pPr>
    </w:p>
    <w:p w14:paraId="0E500A38" w14:textId="77777777" w:rsidR="009D22C6" w:rsidRPr="009D22C6" w:rsidRDefault="009D22C6" w:rsidP="009D22C6">
      <w:pPr>
        <w:keepNext/>
        <w:jc w:val="both"/>
        <w:outlineLvl w:val="1"/>
        <w:rPr>
          <w:rFonts w:eastAsia="Times New Roman"/>
          <w:bCs/>
          <w:iCs/>
        </w:rPr>
      </w:pPr>
      <w:r w:rsidRPr="009D22C6">
        <w:rPr>
          <w:rFonts w:eastAsia="Times New Roman"/>
          <w:bCs/>
          <w:iCs/>
        </w:rPr>
        <w:t xml:space="preserve">                                   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9D22C6" w:rsidRPr="009D22C6" w14:paraId="7FB35663" w14:textId="77777777" w:rsidTr="00947987">
        <w:tc>
          <w:tcPr>
            <w:tcW w:w="1204" w:type="dxa"/>
          </w:tcPr>
          <w:p w14:paraId="2FA4AF1B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9D22C6"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14:paraId="5BDE7174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9D22C6">
              <w:rPr>
                <w:rFonts w:eastAsia="Times New Roman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9D22C6" w:rsidRPr="009D22C6" w14:paraId="1EF1B4AC" w14:textId="77777777" w:rsidTr="00947987">
        <w:tc>
          <w:tcPr>
            <w:tcW w:w="1204" w:type="dxa"/>
          </w:tcPr>
          <w:p w14:paraId="1E061FB5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  <w:lang w:val="en-US"/>
              </w:rPr>
            </w:pPr>
            <w:r w:rsidRPr="009D22C6">
              <w:rPr>
                <w:rFonts w:eastAsia="Times New Roman"/>
                <w:bCs/>
                <w:iCs/>
              </w:rPr>
              <w:t xml:space="preserve">ВД </w:t>
            </w:r>
            <w:r w:rsidRPr="009D22C6">
              <w:rPr>
                <w:rFonts w:eastAsia="Times New Roman"/>
                <w:bCs/>
                <w:iCs/>
                <w:lang w:val="en-US"/>
              </w:rPr>
              <w:t>4</w:t>
            </w:r>
          </w:p>
        </w:tc>
        <w:tc>
          <w:tcPr>
            <w:tcW w:w="8367" w:type="dxa"/>
          </w:tcPr>
          <w:p w14:paraId="6BFB3373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Организация производственной деятельности персонала структурных подразделений, отвечающих за предоставление телематических услуг</w:t>
            </w:r>
          </w:p>
        </w:tc>
      </w:tr>
      <w:tr w:rsidR="009D22C6" w:rsidRPr="009D22C6" w14:paraId="542B4BC6" w14:textId="77777777" w:rsidTr="00947987">
        <w:tc>
          <w:tcPr>
            <w:tcW w:w="1204" w:type="dxa"/>
          </w:tcPr>
          <w:p w14:paraId="39ACE18F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 xml:space="preserve">ПК </w:t>
            </w:r>
            <w:r w:rsidRPr="009D22C6">
              <w:rPr>
                <w:rFonts w:eastAsia="Times New Roman"/>
                <w:bCs/>
                <w:iCs/>
                <w:lang w:val="en-US"/>
              </w:rPr>
              <w:t>4</w:t>
            </w:r>
            <w:r w:rsidRPr="009D22C6">
              <w:rPr>
                <w:rFonts w:eastAsia="Times New Roman"/>
                <w:bCs/>
                <w:iCs/>
              </w:rPr>
              <w:t>.1.</w:t>
            </w:r>
          </w:p>
        </w:tc>
        <w:tc>
          <w:tcPr>
            <w:tcW w:w="8367" w:type="dxa"/>
          </w:tcPr>
          <w:p w14:paraId="3855F1D5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lang w:eastAsia="en-US"/>
              </w:rPr>
              <w:t>Планировать деятельность структурных подразделений по предоставлению телематических услуг</w:t>
            </w:r>
          </w:p>
        </w:tc>
      </w:tr>
      <w:tr w:rsidR="009D22C6" w:rsidRPr="009D22C6" w14:paraId="1BC6A542" w14:textId="77777777" w:rsidTr="00947987">
        <w:tc>
          <w:tcPr>
            <w:tcW w:w="1204" w:type="dxa"/>
            <w:tcBorders>
              <w:left w:val="single" w:sz="12" w:space="0" w:color="auto"/>
            </w:tcBorders>
          </w:tcPr>
          <w:p w14:paraId="1C06CB24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ПК4.2</w:t>
            </w:r>
          </w:p>
        </w:tc>
        <w:tc>
          <w:tcPr>
            <w:tcW w:w="8367" w:type="dxa"/>
            <w:tcBorders>
              <w:right w:val="single" w:sz="12" w:space="0" w:color="auto"/>
            </w:tcBorders>
          </w:tcPr>
          <w:p w14:paraId="4BABE03F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Обеспечивать текущую деятельность структурных подразделений, отвечающих за предоставление телематических услуг, материально-техническими ресурсами</w:t>
            </w:r>
          </w:p>
        </w:tc>
      </w:tr>
      <w:tr w:rsidR="009D22C6" w:rsidRPr="009D22C6" w14:paraId="14FB026F" w14:textId="77777777" w:rsidTr="00947987">
        <w:tc>
          <w:tcPr>
            <w:tcW w:w="1204" w:type="dxa"/>
            <w:tcBorders>
              <w:left w:val="single" w:sz="12" w:space="0" w:color="auto"/>
            </w:tcBorders>
          </w:tcPr>
          <w:p w14:paraId="2EBE9CAF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 xml:space="preserve">ПК 4.3. </w:t>
            </w:r>
          </w:p>
        </w:tc>
        <w:tc>
          <w:tcPr>
            <w:tcW w:w="8367" w:type="dxa"/>
            <w:tcBorders>
              <w:right w:val="single" w:sz="12" w:space="0" w:color="auto"/>
            </w:tcBorders>
          </w:tcPr>
          <w:p w14:paraId="618DB8E5" w14:textId="77777777" w:rsidR="009D22C6" w:rsidRPr="009D22C6" w:rsidRDefault="009D22C6" w:rsidP="009D22C6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9D22C6">
              <w:rPr>
                <w:rFonts w:eastAsia="Times New Roman"/>
                <w:bCs/>
                <w:iCs/>
              </w:rPr>
              <w:t>Организовывать работу подчиненного персонала.</w:t>
            </w:r>
          </w:p>
        </w:tc>
      </w:tr>
    </w:tbl>
    <w:p w14:paraId="7C991C9C" w14:textId="77777777" w:rsidR="00221D97" w:rsidRPr="00264C9C" w:rsidRDefault="008E03DA" w:rsidP="009D22C6">
      <w:pPr>
        <w:tabs>
          <w:tab w:val="center" w:pos="4857"/>
          <w:tab w:val="left" w:pos="8620"/>
        </w:tabs>
        <w:rPr>
          <w:b/>
        </w:rPr>
      </w:pPr>
      <w:r w:rsidRPr="009D22C6">
        <w:rPr>
          <w:b/>
        </w:rPr>
        <w:br w:type="page"/>
      </w:r>
      <w:r w:rsidR="004D50A1">
        <w:rPr>
          <w:b/>
        </w:rPr>
        <w:lastRenderedPageBreak/>
        <w:t xml:space="preserve">                                       </w:t>
      </w:r>
      <w:r w:rsidR="00221D97" w:rsidRPr="00264C9C">
        <w:rPr>
          <w:b/>
        </w:rPr>
        <w:t>Требования к оформлению отчета</w:t>
      </w:r>
    </w:p>
    <w:p w14:paraId="18EB8708" w14:textId="77777777"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14:paraId="1EA80936" w14:textId="77777777" w:rsidR="00017B71" w:rsidRPr="00017B71" w:rsidRDefault="00017B71" w:rsidP="00017B71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руководителю практики от колледжа отчет, содержащий:</w:t>
      </w:r>
    </w:p>
    <w:p w14:paraId="2F762526" w14:textId="77777777" w:rsidR="00017B71" w:rsidRPr="00017B71" w:rsidRDefault="00017B71" w:rsidP="00017B71">
      <w:pPr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1.Титульный лист</w:t>
      </w:r>
    </w:p>
    <w:p w14:paraId="627BF60C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2.Договор с предприятием о прохождении практики (в случае прохождения студентом практики в индивидуальном порядке)   </w:t>
      </w:r>
    </w:p>
    <w:p w14:paraId="489B22FE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 3.Аттестационный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14:paraId="029A550D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4.Отчет, содержащий подробное описание выполнения видов и объемов работ обучающимся во время прохождения практики.</w:t>
      </w:r>
    </w:p>
    <w:p w14:paraId="75BD80FA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5.Приложения в виде графических, аудио-, фото-, видео- и(или) других </w:t>
      </w:r>
      <w:proofErr w:type="gramStart"/>
      <w:r w:rsidRPr="00017B71">
        <w:rPr>
          <w:rStyle w:val="FontStyle35"/>
          <w:sz w:val="24"/>
          <w:szCs w:val="24"/>
        </w:rPr>
        <w:t>материалов(</w:t>
      </w:r>
      <w:proofErr w:type="gramEnd"/>
      <w:r w:rsidRPr="00017B71">
        <w:rPr>
          <w:rStyle w:val="FontStyle35"/>
          <w:sz w:val="24"/>
          <w:szCs w:val="24"/>
        </w:rPr>
        <w:t>презентации, сайты), подтверждающих приобретение обучающимся практических профессиональных умений по основным видам профессиональной деятельности и формирование у обучающегося общих  и  профессиональных  компетенций.</w:t>
      </w:r>
    </w:p>
    <w:p w14:paraId="0209EBF1" w14:textId="77777777" w:rsidR="00017B71" w:rsidRPr="00017B71" w:rsidRDefault="00017B71" w:rsidP="00017B7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</w:t>
      </w:r>
      <w:proofErr w:type="gramStart"/>
      <w:r w:rsidRPr="00017B71">
        <w:rPr>
          <w:rStyle w:val="FontStyle35"/>
          <w:sz w:val="24"/>
          <w:szCs w:val="24"/>
        </w:rPr>
        <w:t>Отчет  по</w:t>
      </w:r>
      <w:proofErr w:type="gramEnd"/>
      <w:r w:rsidRPr="00017B71">
        <w:rPr>
          <w:rStyle w:val="FontStyle35"/>
          <w:sz w:val="24"/>
          <w:szCs w:val="24"/>
        </w:rPr>
        <w:t xml:space="preserve"> объему должен занимать  не менее  </w:t>
      </w:r>
      <w:r w:rsidR="004D50A1">
        <w:rPr>
          <w:rStyle w:val="FontStyle35"/>
          <w:sz w:val="24"/>
          <w:szCs w:val="24"/>
        </w:rPr>
        <w:t>10-15</w:t>
      </w:r>
      <w:r w:rsidRPr="00017B71">
        <w:rPr>
          <w:rStyle w:val="FontStyle35"/>
          <w:sz w:val="24"/>
          <w:szCs w:val="24"/>
        </w:rPr>
        <w:t xml:space="preserve"> страниц формата А4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14:paraId="51AD1CFE" w14:textId="77777777" w:rsidR="00017B71" w:rsidRPr="00017B71" w:rsidRDefault="00017B71" w:rsidP="00017B71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017B71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14:paraId="793E2F10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заголовки выполняются 14 шрифтом (жирным);</w:t>
      </w:r>
    </w:p>
    <w:p w14:paraId="61A07425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- основной текст выполняется 12 или </w:t>
      </w:r>
      <w:proofErr w:type="gramStart"/>
      <w:r w:rsidRPr="00017B71">
        <w:rPr>
          <w:rStyle w:val="FontStyle35"/>
          <w:sz w:val="24"/>
          <w:szCs w:val="24"/>
        </w:rPr>
        <w:t>14  шрифтом</w:t>
      </w:r>
      <w:proofErr w:type="gramEnd"/>
      <w:r w:rsidRPr="00017B71">
        <w:rPr>
          <w:rStyle w:val="FontStyle35"/>
          <w:sz w:val="24"/>
          <w:szCs w:val="24"/>
        </w:rPr>
        <w:t xml:space="preserve"> (обычным);</w:t>
      </w:r>
    </w:p>
    <w:p w14:paraId="639488AE" w14:textId="77777777" w:rsidR="00017B71" w:rsidRPr="00017B71" w:rsidRDefault="00017B71" w:rsidP="00017B71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017B71">
        <w:rPr>
          <w:rStyle w:val="FontStyle35"/>
          <w:sz w:val="24"/>
          <w:szCs w:val="24"/>
        </w:rPr>
        <w:tab/>
      </w:r>
    </w:p>
    <w:p w14:paraId="544C61DD" w14:textId="77777777" w:rsidR="001A5B06" w:rsidRPr="00017B71" w:rsidRDefault="00017B71" w:rsidP="00017B71">
      <w:pPr>
        <w:ind w:firstLine="708"/>
        <w:jc w:val="both"/>
        <w:rPr>
          <w:bCs/>
        </w:rPr>
      </w:pPr>
      <w:r w:rsidRPr="00017B71">
        <w:rPr>
          <w:rStyle w:val="FontStyle35"/>
          <w:sz w:val="24"/>
          <w:szCs w:val="24"/>
        </w:rPr>
        <w:t xml:space="preserve">Отчет по практике должен быть представлен руководителю </w:t>
      </w:r>
      <w:proofErr w:type="gramStart"/>
      <w:r w:rsidRPr="00017B71">
        <w:rPr>
          <w:rStyle w:val="FontStyle35"/>
          <w:sz w:val="24"/>
          <w:szCs w:val="24"/>
        </w:rPr>
        <w:t>практики  от</w:t>
      </w:r>
      <w:proofErr w:type="gramEnd"/>
      <w:r w:rsidRPr="00017B71">
        <w:rPr>
          <w:rStyle w:val="FontStyle35"/>
          <w:sz w:val="24"/>
          <w:szCs w:val="24"/>
        </w:rPr>
        <w:t xml:space="preserve"> колледжа не позднее 3-х дней после ее завершения на бумажном (подшитом в папку) и электронном (диске) носителях.</w:t>
      </w:r>
    </w:p>
    <w:p w14:paraId="11532F48" w14:textId="77777777"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14:paraId="3F49A862" w14:textId="77777777" w:rsidR="00BC1731" w:rsidRPr="00264C9C" w:rsidRDefault="00BC1731" w:rsidP="00A05F15">
      <w:pPr>
        <w:jc w:val="center"/>
        <w:rPr>
          <w:b/>
        </w:rPr>
      </w:pPr>
    </w:p>
    <w:p w14:paraId="07CD9F88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</w:t>
      </w:r>
      <w:proofErr w:type="gramStart"/>
      <w:r w:rsidRPr="00264C9C">
        <w:t>производственных  мастерских</w:t>
      </w:r>
      <w:proofErr w:type="gramEnd"/>
      <w:r w:rsidRPr="00264C9C">
        <w:t>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766DD568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6EA0EF0A" w14:textId="77777777" w:rsidR="00BC1731" w:rsidRPr="00264C9C" w:rsidRDefault="00BC1731" w:rsidP="00A05F15">
      <w:pPr>
        <w:ind w:firstLine="709"/>
        <w:jc w:val="both"/>
      </w:pPr>
    </w:p>
    <w:p w14:paraId="2EFF4101" w14:textId="77777777"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14:paraId="116D8C46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14:paraId="32AB02CB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14:paraId="6596E369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ведома руководителя или соответствующего должностного лица образовательного учреждения. </w:t>
      </w:r>
    </w:p>
    <w:p w14:paraId="689F1FCA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обучающемуся.</w:t>
      </w:r>
    </w:p>
    <w:p w14:paraId="3B9370C2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обучающегося или в помещении во </w:t>
      </w:r>
      <w:proofErr w:type="spellStart"/>
      <w:r w:rsidRPr="00264C9C">
        <w:t>время</w:t>
      </w:r>
      <w:r w:rsidR="003803BF" w:rsidRPr="00264C9C">
        <w:t>практики</w:t>
      </w:r>
      <w:proofErr w:type="spellEnd"/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14:paraId="22599D4B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14:paraId="62F3FF6A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</w:t>
      </w:r>
      <w:proofErr w:type="gramStart"/>
      <w:r w:rsidRPr="00264C9C">
        <w:t>преподаватель</w:t>
      </w:r>
      <w:r w:rsidR="003D3B2C" w:rsidRPr="00264C9C">
        <w:t>( руководитель</w:t>
      </w:r>
      <w:proofErr w:type="gramEnd"/>
      <w:r w:rsidR="003D3B2C" w:rsidRPr="00264C9C">
        <w:t xml:space="preserve">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14:paraId="459A760D" w14:textId="77777777"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14:paraId="51AFA3D1" w14:textId="77777777"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</w:t>
      </w:r>
      <w:proofErr w:type="gramStart"/>
      <w:r w:rsidRPr="00264C9C">
        <w:t>преподавателя</w:t>
      </w:r>
      <w:r w:rsidR="003D3B2C" w:rsidRPr="00264C9C">
        <w:t>( руководителя</w:t>
      </w:r>
      <w:proofErr w:type="gramEnd"/>
      <w:r w:rsidR="003D3B2C" w:rsidRPr="00264C9C">
        <w:t xml:space="preserve">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</w:p>
    <w:p w14:paraId="5A2C739F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обучающихся,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14:paraId="765C8DC6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о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 w:rsidRPr="00264C9C">
        <w:t>заниженность</w:t>
      </w:r>
      <w:proofErr w:type="spellEnd"/>
      <w:r w:rsidRPr="00264C9C">
        <w:t xml:space="preserve"> освещенности, несоответствие пускорегулирующей аппаратуры люминесцентных ламп, </w:t>
      </w:r>
      <w:proofErr w:type="spellStart"/>
      <w:r w:rsidRPr="00264C9C">
        <w:t>травмоопасность</w:t>
      </w:r>
      <w:proofErr w:type="spellEnd"/>
      <w:r w:rsidRPr="00264C9C">
        <w:t xml:space="preserve"> и др.)</w:t>
      </w:r>
    </w:p>
    <w:p w14:paraId="57B7DE2A" w14:textId="77777777"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14:paraId="43D2C733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14:paraId="0830D67C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14:paraId="54A0F630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14:paraId="3E11708C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14:paraId="3E176DEC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14:paraId="23E0C004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14:paraId="003325A9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14:paraId="45386D75" w14:textId="77777777"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14:paraId="20CBE9AA" w14:textId="77777777"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14:paraId="49CFDD8C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обвешивать электролампы бумагой и тканью, вешать на электровыключатели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14:paraId="467325F1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14:paraId="4A835F79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14:paraId="2CF28564" w14:textId="77777777" w:rsidR="00A11E83" w:rsidRPr="00A11E83" w:rsidRDefault="0011734C" w:rsidP="00A11E83">
      <w:pPr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A11E83" w:rsidRPr="00A11E8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14:paraId="6EF41E66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FF0000"/>
        </w:rPr>
      </w:pPr>
      <w:r w:rsidRPr="009D22C6">
        <w:rPr>
          <w:rFonts w:eastAsia="Times New Roman"/>
          <w:bCs/>
        </w:rPr>
        <w:t>Основные источники:</w:t>
      </w:r>
    </w:p>
    <w:p w14:paraId="263F1D6D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1.</w:t>
      </w:r>
      <w:r w:rsidRPr="009D22C6">
        <w:rPr>
          <w:rFonts w:eastAsia="Times New Roman"/>
        </w:rPr>
        <w:tab/>
        <w:t xml:space="preserve">Грибов В.Д., Грузинов В.П. Экономика предприятия: Учебник. Практикум. 7-е изд., </w:t>
      </w:r>
      <w:proofErr w:type="spellStart"/>
      <w:r w:rsidRPr="009D22C6">
        <w:rPr>
          <w:rFonts w:eastAsia="Times New Roman"/>
        </w:rPr>
        <w:t>перераб</w:t>
      </w:r>
      <w:proofErr w:type="spellEnd"/>
      <w:proofErr w:type="gramStart"/>
      <w:r w:rsidRPr="009D22C6">
        <w:rPr>
          <w:rFonts w:eastAsia="Times New Roman"/>
        </w:rPr>
        <w:t>.</w:t>
      </w:r>
      <w:proofErr w:type="gramEnd"/>
      <w:r w:rsidRPr="009D22C6">
        <w:rPr>
          <w:rFonts w:eastAsia="Times New Roman"/>
        </w:rPr>
        <w:t xml:space="preserve"> и доп. — М.: КУРС: ИНФРА-М, 2017. — 448 с. ISBN - 978-5-906818-73-7</w:t>
      </w:r>
    </w:p>
    <w:p w14:paraId="5E58A780" w14:textId="7DC6DA49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2.</w:t>
      </w:r>
      <w:r w:rsidRPr="009D22C6">
        <w:rPr>
          <w:rFonts w:eastAsia="Times New Roman"/>
        </w:rPr>
        <w:tab/>
        <w:t xml:space="preserve">Грибов </w:t>
      </w:r>
      <w:proofErr w:type="spellStart"/>
      <w:r w:rsidRPr="009D22C6">
        <w:rPr>
          <w:rFonts w:eastAsia="Times New Roman"/>
        </w:rPr>
        <w:t>В.Д.Экономика</w:t>
      </w:r>
      <w:proofErr w:type="spellEnd"/>
      <w:r w:rsidRPr="009D22C6">
        <w:rPr>
          <w:rFonts w:eastAsia="Times New Roman"/>
        </w:rPr>
        <w:t xml:space="preserve"> организации (предприятия</w:t>
      </w:r>
      <w:proofErr w:type="gramStart"/>
      <w:r w:rsidRPr="009D22C6">
        <w:rPr>
          <w:rFonts w:eastAsia="Times New Roman"/>
        </w:rPr>
        <w:t>) :</w:t>
      </w:r>
      <w:proofErr w:type="gramEnd"/>
      <w:r w:rsidRPr="009D22C6">
        <w:rPr>
          <w:rFonts w:eastAsia="Times New Roman"/>
        </w:rPr>
        <w:t xml:space="preserve"> учебник / В.Д. </w:t>
      </w:r>
      <w:proofErr w:type="spellStart"/>
      <w:r w:rsidRPr="009D22C6">
        <w:rPr>
          <w:rFonts w:eastAsia="Times New Roman"/>
        </w:rPr>
        <w:t>Грибов,В.П</w:t>
      </w:r>
      <w:proofErr w:type="spellEnd"/>
      <w:r w:rsidRPr="009D22C6">
        <w:rPr>
          <w:rFonts w:eastAsia="Times New Roman"/>
        </w:rPr>
        <w:t>. Грузинов, В.А. Кузьменко. — 1</w:t>
      </w:r>
      <w:r w:rsidR="00712E2A">
        <w:rPr>
          <w:rFonts w:eastAsia="Times New Roman"/>
        </w:rPr>
        <w:t>0</w:t>
      </w:r>
      <w:r w:rsidRPr="009D22C6">
        <w:rPr>
          <w:rFonts w:eastAsia="Times New Roman" w:hint="eastAsia"/>
        </w:rPr>
        <w:t>е</w:t>
      </w:r>
      <w:r w:rsidRPr="009D22C6">
        <w:rPr>
          <w:rFonts w:eastAsia="Times New Roman"/>
        </w:rPr>
        <w:t xml:space="preserve"> изд., стер. — </w:t>
      </w:r>
      <w:proofErr w:type="gramStart"/>
      <w:r w:rsidRPr="009D22C6">
        <w:rPr>
          <w:rFonts w:eastAsia="Times New Roman"/>
        </w:rPr>
        <w:t>М. :</w:t>
      </w:r>
      <w:proofErr w:type="gramEnd"/>
      <w:r w:rsidRPr="009D22C6">
        <w:rPr>
          <w:rFonts w:eastAsia="Times New Roman"/>
        </w:rPr>
        <w:t xml:space="preserve"> КНОРУС, 2016. — 416 с. — (Среднее профессиональное образование). ISBN 978-5-406-05026-2</w:t>
      </w:r>
    </w:p>
    <w:p w14:paraId="0A1ECF97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 xml:space="preserve">3. Грибов В.Д., Грузинов В.П. Экономика предприятия: Учебник. Практикум. 7-е изд., </w:t>
      </w:r>
      <w:proofErr w:type="spellStart"/>
      <w:r w:rsidRPr="009D22C6">
        <w:rPr>
          <w:rFonts w:eastAsia="Times New Roman"/>
        </w:rPr>
        <w:t>перераб</w:t>
      </w:r>
      <w:proofErr w:type="spellEnd"/>
      <w:proofErr w:type="gramStart"/>
      <w:r w:rsidRPr="009D22C6">
        <w:rPr>
          <w:rFonts w:eastAsia="Times New Roman"/>
        </w:rPr>
        <w:t>.</w:t>
      </w:r>
      <w:proofErr w:type="gramEnd"/>
      <w:r w:rsidRPr="009D22C6">
        <w:rPr>
          <w:rFonts w:eastAsia="Times New Roman"/>
        </w:rPr>
        <w:t xml:space="preserve"> и доп. — М.: КУРС: ИНФРА-М, 2017. — 448 с.</w:t>
      </w:r>
    </w:p>
    <w:p w14:paraId="5B0E9185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4.</w:t>
      </w:r>
      <w:r w:rsidRPr="009D22C6">
        <w:rPr>
          <w:rFonts w:eastAsia="Times New Roman"/>
        </w:rPr>
        <w:tab/>
        <w:t xml:space="preserve">Михалева, Е. П. </w:t>
      </w:r>
      <w:proofErr w:type="gramStart"/>
      <w:r w:rsidRPr="009D22C6">
        <w:rPr>
          <w:rFonts w:eastAsia="Times New Roman"/>
        </w:rPr>
        <w:t>Менеджмент :</w:t>
      </w:r>
      <w:proofErr w:type="gramEnd"/>
      <w:r w:rsidRPr="009D22C6">
        <w:rPr>
          <w:rFonts w:eastAsia="Times New Roman"/>
        </w:rPr>
        <w:t xml:space="preserve"> учебное пособие для СПО / Е. П. Михалева. — 2-е изд., </w:t>
      </w:r>
      <w:proofErr w:type="spellStart"/>
      <w:r w:rsidRPr="009D22C6">
        <w:rPr>
          <w:rFonts w:eastAsia="Times New Roman"/>
        </w:rPr>
        <w:t>перераб</w:t>
      </w:r>
      <w:proofErr w:type="spellEnd"/>
      <w:r w:rsidRPr="009D22C6">
        <w:rPr>
          <w:rFonts w:eastAsia="Times New Roman"/>
        </w:rPr>
        <w:t xml:space="preserve">. и доп. — </w:t>
      </w:r>
      <w:proofErr w:type="gramStart"/>
      <w:r w:rsidRPr="009D22C6">
        <w:rPr>
          <w:rFonts w:eastAsia="Times New Roman"/>
        </w:rPr>
        <w:t>М. :</w:t>
      </w:r>
      <w:proofErr w:type="gramEnd"/>
      <w:r w:rsidRPr="009D22C6">
        <w:rPr>
          <w:rFonts w:eastAsia="Times New Roman"/>
        </w:rPr>
        <w:t xml:space="preserve"> Издательство </w:t>
      </w:r>
      <w:proofErr w:type="spellStart"/>
      <w:r w:rsidRPr="009D22C6">
        <w:rPr>
          <w:rFonts w:eastAsia="Times New Roman"/>
        </w:rPr>
        <w:t>Юрайт</w:t>
      </w:r>
      <w:proofErr w:type="spellEnd"/>
      <w:r w:rsidRPr="009D22C6">
        <w:rPr>
          <w:rFonts w:eastAsia="Times New Roman"/>
        </w:rPr>
        <w:t>, 2016. — 191 с. — (Профессиональное образование). — ISBN 978-5-9916-5662-7.</w:t>
      </w:r>
    </w:p>
    <w:p w14:paraId="58F187F6" w14:textId="339CC6D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5. Общее управление организацией. Теория и практика: Учебник / З.П. Румянцева. - М.: НИЦ ИНФРА-М, 201</w:t>
      </w:r>
      <w:r w:rsidR="00712E2A">
        <w:rPr>
          <w:rFonts w:eastAsia="Times New Roman"/>
        </w:rPr>
        <w:t>7</w:t>
      </w:r>
      <w:r w:rsidRPr="009D22C6">
        <w:rPr>
          <w:rFonts w:eastAsia="Times New Roman"/>
        </w:rPr>
        <w:t xml:space="preserve">. - 304 с.: 60x90 1/16. - (Высшее </w:t>
      </w:r>
      <w:proofErr w:type="spellStart"/>
      <w:proofErr w:type="gramStart"/>
      <w:r w:rsidRPr="009D22C6">
        <w:rPr>
          <w:rFonts w:eastAsia="Times New Roman"/>
        </w:rPr>
        <w:t>образование:Бакалавриат</w:t>
      </w:r>
      <w:proofErr w:type="spellEnd"/>
      <w:proofErr w:type="gramEnd"/>
      <w:r w:rsidRPr="009D22C6">
        <w:rPr>
          <w:rFonts w:eastAsia="Times New Roman"/>
        </w:rPr>
        <w:t>). (переплет) ISBN 978-5-16-010536-9, 300 экз.</w:t>
      </w:r>
    </w:p>
    <w:p w14:paraId="44F9D0BE" w14:textId="256AC5FB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6.</w:t>
      </w:r>
      <w:r w:rsidRPr="009D22C6">
        <w:rPr>
          <w:rFonts w:eastAsia="Times New Roman"/>
        </w:rPr>
        <w:tab/>
        <w:t xml:space="preserve">Резникова Н. П. Маркетинг в отрасли </w:t>
      </w:r>
      <w:proofErr w:type="spellStart"/>
      <w:r w:rsidRPr="009D22C6">
        <w:rPr>
          <w:rFonts w:eastAsia="Times New Roman"/>
        </w:rPr>
        <w:t>инфокоммуникаций</w:t>
      </w:r>
      <w:proofErr w:type="spellEnd"/>
      <w:r w:rsidRPr="009D22C6">
        <w:rPr>
          <w:rFonts w:eastAsia="Times New Roman"/>
        </w:rPr>
        <w:t xml:space="preserve">: Учебное пособие для вузов/Резникова Н. П., Кухаренко Е. Г., Резникова Н. П. - М.: </w:t>
      </w:r>
      <w:proofErr w:type="spellStart"/>
      <w:r w:rsidRPr="009D22C6">
        <w:rPr>
          <w:rFonts w:eastAsia="Times New Roman"/>
        </w:rPr>
        <w:t>Гор.линия</w:t>
      </w:r>
      <w:proofErr w:type="spellEnd"/>
      <w:r w:rsidRPr="009D22C6">
        <w:rPr>
          <w:rFonts w:eastAsia="Times New Roman"/>
        </w:rPr>
        <w:t>-Телеком, 201</w:t>
      </w:r>
      <w:r w:rsidR="00712E2A">
        <w:rPr>
          <w:rFonts w:eastAsia="Times New Roman"/>
        </w:rPr>
        <w:t>8</w:t>
      </w:r>
      <w:r w:rsidRPr="009D22C6">
        <w:rPr>
          <w:rFonts w:eastAsia="Times New Roman"/>
        </w:rPr>
        <w:t>. - 154 с. - (Специальность. Учебное пособие для вузов) (О) ISBN 978-5-9912-0343-2</w:t>
      </w:r>
    </w:p>
    <w:p w14:paraId="3EC9E3D6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7.</w:t>
      </w:r>
      <w:r w:rsidRPr="009D22C6">
        <w:rPr>
          <w:rFonts w:eastAsia="Times New Roman"/>
        </w:rPr>
        <w:tab/>
        <w:t xml:space="preserve">Карасев, А.П. Маркетинговые исследования: учебник и практикум для СПО/ А.П. Карасев. – М.: </w:t>
      </w:r>
      <w:proofErr w:type="spellStart"/>
      <w:r w:rsidRPr="009D22C6">
        <w:rPr>
          <w:rFonts w:eastAsia="Times New Roman"/>
        </w:rPr>
        <w:t>Юрайт</w:t>
      </w:r>
      <w:proofErr w:type="spellEnd"/>
      <w:r w:rsidRPr="009D22C6">
        <w:rPr>
          <w:rFonts w:eastAsia="Times New Roman"/>
        </w:rPr>
        <w:t>, 2016. – 323 с. ISBN 978-5-9916-8601-3</w:t>
      </w:r>
    </w:p>
    <w:p w14:paraId="62366846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14:paraId="5C4B35F8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 xml:space="preserve">  Дополнительные источники:</w:t>
      </w:r>
    </w:p>
    <w:p w14:paraId="4C62648D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 xml:space="preserve">1.Конституция Российской Федерации; </w:t>
      </w:r>
    </w:p>
    <w:p w14:paraId="75B85FEB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2.Трудовой Кодекс Российской Федерации;</w:t>
      </w:r>
    </w:p>
    <w:p w14:paraId="3D44AD63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3.Федеральный закон от 29.12.2012 № 273-ФЗ «Об образовании в              Российской Федерации»;</w:t>
      </w:r>
    </w:p>
    <w:p w14:paraId="0EBC81EA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 xml:space="preserve"> 4.Федеральный закон "О связи" от 07.07.2003 N 126-ФЗ (принят ГД ФС РФ </w:t>
      </w:r>
      <w:proofErr w:type="gramStart"/>
      <w:r w:rsidRPr="009D22C6">
        <w:rPr>
          <w:rFonts w:eastAsia="Times New Roman"/>
        </w:rPr>
        <w:t>18.06.2003)(</w:t>
      </w:r>
      <w:proofErr w:type="gramEnd"/>
      <w:r w:rsidRPr="009D22C6">
        <w:rPr>
          <w:rFonts w:eastAsia="Times New Roman"/>
        </w:rPr>
        <w:t>действующая редакция от 21.07.2014)</w:t>
      </w:r>
    </w:p>
    <w:p w14:paraId="70D0A467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 xml:space="preserve"> 5.Федеральный закон от 24.07.2007 N 209-ФЗ (ред. от 28.12.2013) "О развитии малого и среднего предпринимательства в Российской Федерации" (с изм. и доп., вступ. в силу с 01.07.2014)</w:t>
      </w:r>
    </w:p>
    <w:p w14:paraId="0F3FFEAE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 xml:space="preserve"> 6.Федеральный закон "О рекламе" от 13.03.2006 N 38-</w:t>
      </w:r>
      <w:proofErr w:type="gramStart"/>
      <w:r w:rsidRPr="009D22C6">
        <w:rPr>
          <w:rFonts w:eastAsia="Times New Roman"/>
        </w:rPr>
        <w:t>ФЗ(</w:t>
      </w:r>
      <w:proofErr w:type="gramEnd"/>
      <w:r w:rsidRPr="009D22C6">
        <w:rPr>
          <w:rFonts w:eastAsia="Times New Roman"/>
        </w:rPr>
        <w:t>принят ГД ФС РФ 22.02.2006) (действующая редакция от 03.02.2015)</w:t>
      </w:r>
    </w:p>
    <w:p w14:paraId="251A050C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 xml:space="preserve">7.Стандарты, сборники стандартов </w:t>
      </w:r>
      <w:proofErr w:type="spellStart"/>
      <w:r w:rsidRPr="009D22C6">
        <w:rPr>
          <w:rFonts w:eastAsia="Times New Roman"/>
        </w:rPr>
        <w:t>иСистема</w:t>
      </w:r>
      <w:proofErr w:type="spellEnd"/>
      <w:r w:rsidRPr="009D22C6">
        <w:rPr>
          <w:rFonts w:eastAsia="Times New Roman"/>
        </w:rPr>
        <w:t xml:space="preserve"> стандартов безопасности труда;</w:t>
      </w:r>
    </w:p>
    <w:p w14:paraId="72405ACC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14:paraId="29E84237" w14:textId="77777777" w:rsidR="009D22C6" w:rsidRPr="009D22C6" w:rsidRDefault="009D22C6" w:rsidP="009D22C6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14:paraId="4E41066E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 xml:space="preserve">   Электронные ресурсы:</w:t>
      </w:r>
    </w:p>
    <w:p w14:paraId="2FA08A9F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1.</w:t>
      </w:r>
      <w:r w:rsidRPr="009D22C6">
        <w:rPr>
          <w:rFonts w:eastAsia="Times New Roman"/>
        </w:rPr>
        <w:tab/>
        <w:t>www.cbr.ru (сайт Банка России)</w:t>
      </w:r>
    </w:p>
    <w:p w14:paraId="3CF2B560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2.</w:t>
      </w:r>
      <w:r w:rsidRPr="009D22C6">
        <w:rPr>
          <w:rFonts w:eastAsia="Times New Roman"/>
        </w:rPr>
        <w:tab/>
        <w:t xml:space="preserve">www.government.ru </w:t>
      </w:r>
      <w:proofErr w:type="gramStart"/>
      <w:r w:rsidRPr="009D22C6">
        <w:rPr>
          <w:rFonts w:eastAsia="Times New Roman"/>
        </w:rPr>
        <w:t>( сайт</w:t>
      </w:r>
      <w:proofErr w:type="gramEnd"/>
      <w:r w:rsidRPr="009D22C6">
        <w:rPr>
          <w:rFonts w:eastAsia="Times New Roman"/>
        </w:rPr>
        <w:t xml:space="preserve"> Правительства России)</w:t>
      </w:r>
    </w:p>
    <w:p w14:paraId="462505E2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3.</w:t>
      </w:r>
      <w:r w:rsidRPr="009D22C6">
        <w:rPr>
          <w:rFonts w:eastAsia="Times New Roman"/>
        </w:rPr>
        <w:tab/>
        <w:t>www.economi.gov.ru (сайт Минэкономразвития России)</w:t>
      </w:r>
    </w:p>
    <w:p w14:paraId="155F790F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4.</w:t>
      </w:r>
      <w:r w:rsidRPr="009D22C6">
        <w:rPr>
          <w:rFonts w:eastAsia="Times New Roman"/>
        </w:rPr>
        <w:tab/>
      </w:r>
      <w:proofErr w:type="gramStart"/>
      <w:r w:rsidRPr="009D22C6">
        <w:rPr>
          <w:rFonts w:eastAsia="Times New Roman"/>
        </w:rPr>
        <w:t>www.gks.ru  (</w:t>
      </w:r>
      <w:proofErr w:type="gramEnd"/>
      <w:r w:rsidRPr="009D22C6">
        <w:rPr>
          <w:rFonts w:eastAsia="Times New Roman"/>
        </w:rPr>
        <w:t>сайт Росстата РФ)</w:t>
      </w:r>
    </w:p>
    <w:p w14:paraId="0AB3F2A5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5.</w:t>
      </w:r>
      <w:r w:rsidRPr="009D22C6">
        <w:rPr>
          <w:rFonts w:eastAsia="Times New Roman"/>
        </w:rPr>
        <w:tab/>
        <w:t>www.worldbank.org.ru (сайт Всемирного Банка)</w:t>
      </w:r>
    </w:p>
    <w:p w14:paraId="34704E47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6.</w:t>
      </w:r>
      <w:r w:rsidRPr="009D22C6">
        <w:rPr>
          <w:rFonts w:eastAsia="Times New Roman"/>
        </w:rPr>
        <w:tab/>
        <w:t>www.imf.org.ru (сайт МВФ)</w:t>
      </w:r>
    </w:p>
    <w:p w14:paraId="5377C552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7.</w:t>
      </w:r>
      <w:r w:rsidRPr="009D22C6">
        <w:rPr>
          <w:rFonts w:eastAsia="Times New Roman"/>
        </w:rPr>
        <w:tab/>
        <w:t>www.wto.org.ru (сайт ВТО)</w:t>
      </w:r>
    </w:p>
    <w:p w14:paraId="34D9B83A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8.</w:t>
      </w:r>
      <w:r w:rsidRPr="009D22C6">
        <w:rPr>
          <w:rFonts w:eastAsia="Times New Roman"/>
        </w:rPr>
        <w:tab/>
        <w:t>www.iea.ru (сайт Института экономического анализа)</w:t>
      </w:r>
    </w:p>
    <w:p w14:paraId="1F7D4FF4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D22C6">
        <w:rPr>
          <w:rFonts w:eastAsia="Times New Roman"/>
        </w:rPr>
        <w:t>9.</w:t>
      </w:r>
      <w:r w:rsidRPr="009D22C6">
        <w:rPr>
          <w:rFonts w:eastAsia="Times New Roman"/>
        </w:rPr>
        <w:tab/>
      </w:r>
      <w:proofErr w:type="gramStart"/>
      <w:r w:rsidRPr="009D22C6">
        <w:rPr>
          <w:rFonts w:eastAsia="Times New Roman"/>
        </w:rPr>
        <w:t>www.beafing.org.ru  (</w:t>
      </w:r>
      <w:proofErr w:type="gramEnd"/>
      <w:r w:rsidRPr="009D22C6">
        <w:rPr>
          <w:rFonts w:eastAsia="Times New Roman"/>
        </w:rPr>
        <w:t>сайт Бюро экономического анализа)</w:t>
      </w:r>
    </w:p>
    <w:p w14:paraId="2571170A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14:paraId="7E8D9479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14:paraId="1885EEDB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14:paraId="6528F5A3" w14:textId="77777777" w:rsidR="009D22C6" w:rsidRPr="009D22C6" w:rsidRDefault="009D22C6" w:rsidP="009D22C6">
      <w:pPr>
        <w:widowControl w:val="0"/>
        <w:autoSpaceDE w:val="0"/>
        <w:autoSpaceDN w:val="0"/>
        <w:adjustRightInd w:val="0"/>
        <w:ind w:left="180" w:firstLine="540"/>
        <w:jc w:val="both"/>
        <w:rPr>
          <w:rFonts w:eastAsia="Times New Roman"/>
          <w:sz w:val="28"/>
          <w:szCs w:val="28"/>
        </w:rPr>
      </w:pPr>
    </w:p>
    <w:p w14:paraId="6F646340" w14:textId="77777777" w:rsidR="009A140E" w:rsidRDefault="00E1107C" w:rsidP="009A140E">
      <w:pPr>
        <w:rPr>
          <w:b/>
        </w:rPr>
      </w:pPr>
      <w:r>
        <w:br w:type="page"/>
      </w:r>
      <w:r w:rsidR="00017B71" w:rsidRPr="006605C9">
        <w:rPr>
          <w:b/>
        </w:rPr>
        <w:lastRenderedPageBreak/>
        <w:t xml:space="preserve">АТТЕСТАЦИОННЫЙ ЛИСТ ПО </w:t>
      </w:r>
      <w:r w:rsidR="00017B71">
        <w:rPr>
          <w:b/>
        </w:rPr>
        <w:t xml:space="preserve">ПРОИЗВОДСТВЕННОЙ </w:t>
      </w:r>
      <w:r w:rsidR="009A140E">
        <w:rPr>
          <w:b/>
        </w:rPr>
        <w:t>ПРАКТИКЕ</w:t>
      </w:r>
    </w:p>
    <w:p w14:paraId="794083CF" w14:textId="77777777" w:rsidR="009A140E" w:rsidRPr="009A140E" w:rsidRDefault="005B3B3D" w:rsidP="009A140E">
      <w:pPr>
        <w:rPr>
          <w:b/>
        </w:rPr>
      </w:pPr>
      <w:r>
        <w:rPr>
          <w:b/>
        </w:rPr>
        <w:t xml:space="preserve">                                                </w:t>
      </w:r>
      <w:r w:rsidR="009A140E" w:rsidRPr="009A140E">
        <w:rPr>
          <w:b/>
        </w:rPr>
        <w:t>(Задание на практику)</w:t>
      </w:r>
    </w:p>
    <w:p w14:paraId="3B0D9C41" w14:textId="77777777" w:rsidR="00017B71" w:rsidRPr="006605C9" w:rsidRDefault="00017B71" w:rsidP="00806EDC">
      <w:pPr>
        <w:rPr>
          <w:b/>
        </w:rPr>
      </w:pPr>
    </w:p>
    <w:p w14:paraId="14302D6D" w14:textId="77777777" w:rsidR="00017B71" w:rsidRPr="006605C9" w:rsidRDefault="00017B71" w:rsidP="00017B71">
      <w:r w:rsidRPr="006605C9">
        <w:t>_________________________________________________________________________</w:t>
      </w:r>
      <w:r>
        <w:t>_</w:t>
      </w:r>
      <w:r w:rsidRPr="006605C9">
        <w:t>___,</w:t>
      </w:r>
    </w:p>
    <w:p w14:paraId="174B70D6" w14:textId="77777777" w:rsidR="00017B71" w:rsidRPr="006605C9" w:rsidRDefault="00017B71" w:rsidP="00017B71">
      <w:pPr>
        <w:jc w:val="center"/>
        <w:rPr>
          <w:i/>
        </w:rPr>
      </w:pPr>
      <w:r w:rsidRPr="006605C9">
        <w:rPr>
          <w:i/>
        </w:rPr>
        <w:t>ФИО</w:t>
      </w:r>
    </w:p>
    <w:p w14:paraId="44348B19" w14:textId="77777777" w:rsidR="00017B71" w:rsidRDefault="00017B71" w:rsidP="00017B71">
      <w:r>
        <w:t>обучающийся(</w:t>
      </w:r>
      <w:proofErr w:type="spellStart"/>
      <w:r>
        <w:t>аяся</w:t>
      </w:r>
      <w:proofErr w:type="spellEnd"/>
      <w:r>
        <w:t xml:space="preserve">) на </w:t>
      </w:r>
      <w:r w:rsidR="00067095">
        <w:t>4</w:t>
      </w:r>
      <w:r>
        <w:t xml:space="preserve"> курсе по специальности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236"/>
        <w:gridCol w:w="8223"/>
      </w:tblGrid>
      <w:tr w:rsidR="00017B71" w:rsidRPr="00806CCB" w14:paraId="7CC73129" w14:textId="77777777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14:paraId="2EC91141" w14:textId="77777777" w:rsidR="00017B71" w:rsidRPr="00F86387" w:rsidRDefault="00067095" w:rsidP="000824E4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A7B5EA" w14:textId="77777777"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26FAC0E7" w14:textId="77777777" w:rsidR="00017B71" w:rsidRPr="00067095" w:rsidRDefault="00067095" w:rsidP="000824E4">
            <w:pPr>
              <w:jc w:val="both"/>
            </w:pPr>
            <w:r w:rsidRPr="00067095">
              <w:t>Инфокоммуникационные сети и системы связи</w:t>
            </w:r>
          </w:p>
        </w:tc>
      </w:tr>
      <w:tr w:rsidR="00017B71" w:rsidRPr="00806CCB" w14:paraId="44EAB8DB" w14:textId="77777777"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14:paraId="00B5EA89" w14:textId="77777777" w:rsidR="00017B71" w:rsidRPr="00806CCB" w:rsidRDefault="00017B71" w:rsidP="000824E4">
            <w:pPr>
              <w:jc w:val="both"/>
            </w:pP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327F7" w14:textId="77777777"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5451104A" w14:textId="77777777" w:rsidR="00017B71" w:rsidRPr="00806CCB" w:rsidRDefault="00017B71" w:rsidP="000824E4">
            <w:pPr>
              <w:jc w:val="both"/>
            </w:pPr>
          </w:p>
        </w:tc>
      </w:tr>
    </w:tbl>
    <w:p w14:paraId="7BC27874" w14:textId="77777777"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14:paraId="6E94049B" w14:textId="77777777" w:rsidR="00017B71" w:rsidRPr="00806CCB" w:rsidRDefault="00017B71" w:rsidP="00017B71">
      <w:r w:rsidRPr="006605C9">
        <w:t>усп</w:t>
      </w:r>
      <w:r>
        <w:t xml:space="preserve">ешно прошел(ла) </w:t>
      </w:r>
      <w:r w:rsidR="005E0C27">
        <w:t>производственную</w:t>
      </w:r>
      <w:r w:rsidRPr="006605C9">
        <w:t xml:space="preserve"> практику по профессиональному модулю</w:t>
      </w:r>
    </w:p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7E2FF4" w:rsidRPr="007B5280" w14:paraId="6B2DBF10" w14:textId="77777777">
        <w:tc>
          <w:tcPr>
            <w:tcW w:w="10008" w:type="dxa"/>
          </w:tcPr>
          <w:p w14:paraId="3F81A1EC" w14:textId="77777777" w:rsidR="007E2FF4" w:rsidRPr="00067095" w:rsidRDefault="00067095" w:rsidP="00833D06">
            <w:r w:rsidRPr="00067095">
              <w:t>Организация производственной деятельности персонала структурных</w:t>
            </w:r>
          </w:p>
        </w:tc>
      </w:tr>
      <w:tr w:rsidR="007E2FF4" w:rsidRPr="007B5280" w14:paraId="2236C423" w14:textId="77777777">
        <w:tc>
          <w:tcPr>
            <w:tcW w:w="10008" w:type="dxa"/>
            <w:tcBorders>
              <w:top w:val="single" w:sz="4" w:space="0" w:color="auto"/>
            </w:tcBorders>
          </w:tcPr>
          <w:p w14:paraId="5507AAF8" w14:textId="77777777" w:rsidR="007E2FF4" w:rsidRPr="00067095" w:rsidRDefault="00067095" w:rsidP="007E2FF4">
            <w:pPr>
              <w:rPr>
                <w:color w:val="000000"/>
              </w:rPr>
            </w:pPr>
            <w:r w:rsidRPr="00067095">
              <w:t>подразделений, отвечающих за предоставление телематических услуг</w:t>
            </w:r>
          </w:p>
        </w:tc>
      </w:tr>
    </w:tbl>
    <w:p w14:paraId="2A0F369A" w14:textId="77777777"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14:paraId="24AE7B27" w14:textId="75E895B3" w:rsidR="00017B71" w:rsidRPr="006605C9" w:rsidRDefault="007E2FF4" w:rsidP="00017B71">
      <w:r>
        <w:t>в объеме 72</w:t>
      </w:r>
      <w:r w:rsidR="00017B71" w:rsidRPr="006605C9">
        <w:t xml:space="preserve">часов </w:t>
      </w:r>
      <w:proofErr w:type="gramStart"/>
      <w:r w:rsidR="00017B71" w:rsidRPr="006605C9">
        <w:t>с  «</w:t>
      </w:r>
      <w:proofErr w:type="gramEnd"/>
      <w:r w:rsidR="00017B71" w:rsidRPr="00B90A94">
        <w:t>____</w:t>
      </w:r>
      <w:r w:rsidR="00017B71" w:rsidRPr="006605C9">
        <w:t>»</w:t>
      </w:r>
      <w:r w:rsidR="00017B71" w:rsidRPr="00B90A94">
        <w:t xml:space="preserve">_____________ </w:t>
      </w:r>
      <w:r w:rsidR="00017B71" w:rsidRPr="006605C9">
        <w:t>20</w:t>
      </w:r>
      <w:r w:rsidR="003C6FA8">
        <w:t>2</w:t>
      </w:r>
      <w:r w:rsidR="00017B71" w:rsidRPr="00B90A94">
        <w:t>__</w:t>
      </w:r>
      <w:r w:rsidR="00017B71" w:rsidRPr="006605C9">
        <w:t>г. по «</w:t>
      </w:r>
      <w:r w:rsidR="00017B71" w:rsidRPr="00B90A94">
        <w:t>____</w:t>
      </w:r>
      <w:r w:rsidR="00017B71" w:rsidRPr="006605C9">
        <w:t>»</w:t>
      </w:r>
      <w:r w:rsidR="00017B71" w:rsidRPr="00B90A94">
        <w:t xml:space="preserve">_____________ </w:t>
      </w:r>
      <w:r w:rsidR="00017B71" w:rsidRPr="006605C9">
        <w:t>20</w:t>
      </w:r>
      <w:r w:rsidR="003C6FA8">
        <w:t>2</w:t>
      </w:r>
      <w:r w:rsidR="00017B71" w:rsidRPr="00B90A94">
        <w:t>__</w:t>
      </w:r>
      <w:r w:rsidR="00017B71" w:rsidRPr="006605C9">
        <w:t>г..</w:t>
      </w:r>
      <w:r w:rsidR="00017B71">
        <w:t>в</w:t>
      </w:r>
    </w:p>
    <w:p w14:paraId="54B74C67" w14:textId="77777777" w:rsidR="00017B71" w:rsidRPr="006605C9" w:rsidRDefault="00017B71" w:rsidP="00017B71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17B71" w:rsidRPr="00806CCB" w14:paraId="31487183" w14:textId="77777777">
        <w:trPr>
          <w:trHeight w:val="135"/>
        </w:trPr>
        <w:tc>
          <w:tcPr>
            <w:tcW w:w="9571" w:type="dxa"/>
            <w:shd w:val="clear" w:color="auto" w:fill="auto"/>
          </w:tcPr>
          <w:p w14:paraId="16FADEF7" w14:textId="77777777" w:rsidR="00017B71" w:rsidRPr="00806CCB" w:rsidRDefault="00017B71" w:rsidP="000824E4"/>
        </w:tc>
      </w:tr>
      <w:tr w:rsidR="00017B71" w:rsidRPr="00806CCB" w14:paraId="448AF4DB" w14:textId="77777777">
        <w:trPr>
          <w:trHeight w:val="135"/>
        </w:trPr>
        <w:tc>
          <w:tcPr>
            <w:tcW w:w="9571" w:type="dxa"/>
            <w:shd w:val="clear" w:color="auto" w:fill="auto"/>
          </w:tcPr>
          <w:p w14:paraId="433788E1" w14:textId="77777777" w:rsidR="00017B71" w:rsidRPr="00806CCB" w:rsidRDefault="00017B71" w:rsidP="000824E4"/>
        </w:tc>
      </w:tr>
    </w:tbl>
    <w:p w14:paraId="21E05C96" w14:textId="77777777"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14:paraId="374CB6F7" w14:textId="77777777" w:rsidR="00017B71" w:rsidRPr="006605C9" w:rsidRDefault="00017B71" w:rsidP="00017B71"/>
    <w:p w14:paraId="1513FEB8" w14:textId="77777777" w:rsidR="00017B71" w:rsidRDefault="00017B71" w:rsidP="00017B71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017B71" w:rsidRPr="001314C3" w14:paraId="7D9E0D3C" w14:textId="77777777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9C48" w14:textId="77777777" w:rsidR="00017B71" w:rsidRPr="001314C3" w:rsidRDefault="00017B71" w:rsidP="000824E4">
            <w:pPr>
              <w:jc w:val="center"/>
              <w:rPr>
                <w:b/>
                <w:bCs/>
              </w:rPr>
            </w:pPr>
            <w:r w:rsidRPr="001314C3">
              <w:rPr>
                <w:b/>
                <w:bCs/>
              </w:rPr>
              <w:t xml:space="preserve">Результаты </w:t>
            </w:r>
          </w:p>
          <w:p w14:paraId="46BB3BEA" w14:textId="77777777" w:rsidR="00017B71" w:rsidRPr="001314C3" w:rsidRDefault="00017B71" w:rsidP="000824E4">
            <w:pPr>
              <w:jc w:val="center"/>
              <w:rPr>
                <w:b/>
                <w:bCs/>
              </w:rPr>
            </w:pPr>
            <w:r w:rsidRPr="001314C3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5DF8" w14:textId="77777777" w:rsidR="00017B71" w:rsidRPr="001314C3" w:rsidRDefault="00017B71" w:rsidP="000824E4">
            <w:pPr>
              <w:jc w:val="center"/>
              <w:rPr>
                <w:bCs/>
              </w:rPr>
            </w:pPr>
            <w:r w:rsidRPr="001314C3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FC464" w14:textId="77777777" w:rsidR="00017B71" w:rsidRPr="001314C3" w:rsidRDefault="00017B71" w:rsidP="000824E4">
            <w:pPr>
              <w:jc w:val="center"/>
              <w:rPr>
                <w:b/>
                <w:bCs/>
              </w:rPr>
            </w:pPr>
            <w:r w:rsidRPr="001314C3">
              <w:rPr>
                <w:b/>
              </w:rPr>
              <w:t xml:space="preserve">Формы и методы контроля и оценки </w:t>
            </w:r>
          </w:p>
        </w:tc>
      </w:tr>
      <w:tr w:rsidR="00017B71" w:rsidRPr="001314C3" w14:paraId="2809FA2F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36EBFFE" w14:textId="77777777" w:rsidR="00017B71" w:rsidRPr="001314C3" w:rsidRDefault="00067095" w:rsidP="000824E4">
            <w:pPr>
              <w:jc w:val="both"/>
              <w:rPr>
                <w:bCs/>
              </w:rPr>
            </w:pPr>
            <w:r>
              <w:t>ОК 1</w:t>
            </w:r>
            <w:r w:rsidRPr="00DA4F5A">
              <w:rPr>
                <w:i/>
              </w:rPr>
              <w:t xml:space="preserve">. </w:t>
            </w:r>
            <w:r>
              <w:rPr>
                <w:rStyle w:val="ab"/>
                <w:i w:val="0"/>
              </w:rPr>
              <w:t>Выбирать</w:t>
            </w:r>
            <w:r w:rsidRPr="00DA4F5A">
              <w:rPr>
                <w:rStyle w:val="ab"/>
                <w:i w:val="0"/>
              </w:rPr>
              <w:t xml:space="preserve">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C83D3A" w14:textId="77777777" w:rsidR="00067095" w:rsidRPr="00297CCE" w:rsidRDefault="00067095" w:rsidP="00067095">
            <w:pPr>
              <w:numPr>
                <w:ilvl w:val="0"/>
                <w:numId w:val="7"/>
              </w:numPr>
              <w:tabs>
                <w:tab w:val="clear" w:pos="0"/>
                <w:tab w:val="left" w:pos="252"/>
                <w:tab w:val="num" w:pos="720"/>
              </w:tabs>
            </w:pPr>
            <w:r>
              <w:t>обосновывает постановку</w:t>
            </w:r>
            <w:r w:rsidRPr="00297CCE">
              <w:t xml:space="preserve"> цели, выбора и применения методов и способов решения профессиональных задач;</w:t>
            </w:r>
          </w:p>
          <w:p w14:paraId="2EE1BEA0" w14:textId="77777777" w:rsidR="00017B71" w:rsidRPr="009F04D1" w:rsidRDefault="00067095" w:rsidP="00067095">
            <w:r w:rsidRPr="00297CCE">
              <w:t>- адеква</w:t>
            </w:r>
            <w:r>
              <w:t xml:space="preserve">тно оценивает и </w:t>
            </w:r>
            <w:proofErr w:type="spellStart"/>
            <w:r>
              <w:t>самооценивает</w:t>
            </w:r>
            <w:proofErr w:type="spellEnd"/>
            <w:r>
              <w:t xml:space="preserve"> эффективность и качество</w:t>
            </w:r>
            <w:r w:rsidRPr="00297CCE">
              <w:t xml:space="preserve"> выполнения профессиональных задач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55AD0D3" w14:textId="77777777" w:rsidR="00017B71" w:rsidRPr="001314C3" w:rsidRDefault="00017B71" w:rsidP="000824E4">
            <w:pPr>
              <w:jc w:val="both"/>
              <w:rPr>
                <w:bCs/>
              </w:rPr>
            </w:pPr>
            <w:r w:rsidRPr="001314C3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17B71" w:rsidRPr="001314C3" w14:paraId="06AF4017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1CF9426" w14:textId="77777777" w:rsidR="00017B71" w:rsidRPr="001314C3" w:rsidRDefault="00067095" w:rsidP="000824E4">
            <w:pPr>
              <w:jc w:val="both"/>
              <w:rPr>
                <w:bCs/>
              </w:rPr>
            </w:pPr>
            <w:r>
              <w:t>ОК 2</w:t>
            </w:r>
            <w:r w:rsidRPr="00DA4F5A">
              <w:rPr>
                <w:i/>
              </w:rPr>
              <w:t xml:space="preserve">. </w:t>
            </w:r>
            <w:r>
              <w:rPr>
                <w:rStyle w:val="ab"/>
                <w:i w:val="0"/>
              </w:rPr>
              <w:t>Осуществлять</w:t>
            </w:r>
            <w:r w:rsidRPr="00DA4F5A">
              <w:rPr>
                <w:rStyle w:val="ab"/>
                <w:i w:val="0"/>
              </w:rPr>
              <w:t xml:space="preserve">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3733CB0" w14:textId="77777777" w:rsidR="00017B71" w:rsidRPr="009F04D1" w:rsidRDefault="00067095" w:rsidP="000824E4">
            <w:r>
              <w:t>- использует различные источники</w:t>
            </w:r>
            <w:r w:rsidRPr="00297CCE">
              <w:t>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6EBFF55" w14:textId="77777777"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 w14:paraId="38FBBB66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C3A6E87" w14:textId="77777777" w:rsidR="00017B71" w:rsidRPr="001314C3" w:rsidRDefault="00067095" w:rsidP="000824E4">
            <w:pPr>
              <w:jc w:val="both"/>
              <w:rPr>
                <w:bCs/>
              </w:rPr>
            </w:pPr>
            <w:r>
              <w:t xml:space="preserve">ОК 3. </w:t>
            </w:r>
            <w:r>
              <w:rPr>
                <w:rStyle w:val="ab"/>
                <w:i w:val="0"/>
              </w:rPr>
              <w:t>Планировать и реализовать</w:t>
            </w:r>
            <w:r w:rsidRPr="00DA4F5A">
              <w:rPr>
                <w:rStyle w:val="ab"/>
                <w:i w:val="0"/>
              </w:rPr>
              <w:t xml:space="preserve"> собственное профессиональное и личностное развитие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8AEDF0D" w14:textId="77777777" w:rsidR="00067095" w:rsidRPr="00297CCE" w:rsidRDefault="00067095" w:rsidP="00067095">
            <w:r>
              <w:t>- демонстрирует ответственность</w:t>
            </w:r>
            <w:r w:rsidRPr="00297CCE">
              <w:t xml:space="preserve"> за принятые решения</w:t>
            </w:r>
          </w:p>
          <w:p w14:paraId="27AFBD6E" w14:textId="77777777" w:rsidR="00017B71" w:rsidRPr="009F04D1" w:rsidRDefault="00067095" w:rsidP="00067095">
            <w:r>
              <w:t>- обоснует самоанализом и коррекцией</w:t>
            </w:r>
            <w:r w:rsidRPr="00297CCE">
              <w:t xml:space="preserve"> результатов собственной работы;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C02F849" w14:textId="77777777"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 w14:paraId="3F982CD4" w14:textId="77777777">
        <w:trPr>
          <w:trHeight w:val="149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C50F858" w14:textId="77777777" w:rsidR="00017B71" w:rsidRPr="001314C3" w:rsidRDefault="00067095" w:rsidP="000824E4">
            <w:pPr>
              <w:jc w:val="both"/>
              <w:rPr>
                <w:bCs/>
              </w:rPr>
            </w:pPr>
            <w:r>
              <w:t>ОК 4</w:t>
            </w:r>
            <w:r w:rsidR="00B17002">
              <w:t>Работать</w:t>
            </w:r>
            <w:r w:rsidRPr="00DA4F5A">
              <w:t xml:space="preserve"> в коллективе и коман</w:t>
            </w:r>
            <w:r w:rsidR="00B17002">
              <w:t>де, эффективно взаимодействовать</w:t>
            </w:r>
            <w:r w:rsidRPr="00DA4F5A">
              <w:t xml:space="preserve"> с коллегами, руководством, клиентами.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9541BF7" w14:textId="77777777" w:rsidR="00B17002" w:rsidRPr="00297CCE" w:rsidRDefault="00B17002" w:rsidP="00B17002">
            <w:r>
              <w:t xml:space="preserve">- взаимодействует </w:t>
            </w:r>
            <w:r w:rsidRPr="00297CCE">
              <w:t>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6AC19DF5" w14:textId="77777777" w:rsidR="00017B71" w:rsidRPr="009F04D1" w:rsidRDefault="00B17002" w:rsidP="00B17002">
            <w:r>
              <w:t>- обосновывает анализ</w:t>
            </w:r>
            <w:r w:rsidRPr="00297CCE">
              <w:t xml:space="preserve"> работы членов команды (подчиненных)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D5A7EF" w14:textId="77777777"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 w14:paraId="5E23AB60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FC92E9" w14:textId="77777777" w:rsidR="00017B71" w:rsidRPr="001314C3" w:rsidRDefault="00B17002" w:rsidP="000824E4">
            <w:pPr>
              <w:jc w:val="both"/>
              <w:rPr>
                <w:bCs/>
              </w:rPr>
            </w:pPr>
            <w:r>
              <w:lastRenderedPageBreak/>
              <w:t>ОК 5. Осуществлять</w:t>
            </w:r>
            <w:r w:rsidRPr="00BF2C5B">
              <w:t xml:space="preserve">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39CE2F1" w14:textId="77777777" w:rsidR="00B17002" w:rsidRPr="00297CCE" w:rsidRDefault="00B17002" w:rsidP="00B17002">
            <w:r>
              <w:t xml:space="preserve">-грамотен </w:t>
            </w:r>
            <w:proofErr w:type="gramStart"/>
            <w:r>
              <w:t xml:space="preserve">в </w:t>
            </w:r>
            <w:r w:rsidRPr="00297CCE">
              <w:t xml:space="preserve"> устной</w:t>
            </w:r>
            <w:proofErr w:type="gramEnd"/>
            <w:r w:rsidRPr="00297CCE">
              <w:t xml:space="preserve"> и письменной речи,</w:t>
            </w:r>
          </w:p>
          <w:p w14:paraId="24BAF96A" w14:textId="77777777" w:rsidR="00017B71" w:rsidRPr="009F04D1" w:rsidRDefault="00B17002" w:rsidP="00B17002">
            <w:r>
              <w:t>- ясно формулирует и излагает мысли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3FF2463" w14:textId="77777777"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 w14:paraId="1F3CC996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97271AC" w14:textId="643DD99C" w:rsidR="00017B71" w:rsidRPr="001314C3" w:rsidRDefault="00B17002" w:rsidP="000824E4">
            <w:pPr>
              <w:jc w:val="both"/>
              <w:rPr>
                <w:bCs/>
              </w:rPr>
            </w:pPr>
            <w:r>
              <w:t>ОК 6. Проявлять</w:t>
            </w:r>
            <w:r w:rsidRPr="00BF2C5B">
              <w:t xml:space="preserve"> гражданско-патриот</w:t>
            </w:r>
            <w:r>
              <w:t>ическую позицию, демонстрировать</w:t>
            </w:r>
            <w:r w:rsidRPr="00BF2C5B">
              <w:t xml:space="preserve"> осознанное поведение на основе общечеловеческих ценностей</w:t>
            </w:r>
            <w:r w:rsidR="003C6FA8">
              <w:t xml:space="preserve">, </w:t>
            </w:r>
            <w:r w:rsidR="003C6FA8" w:rsidRPr="00AB493D">
              <w:rPr>
                <w:bCs/>
              </w:rPr>
              <w:t>применять стандарты антикоррупционного поведения</w:t>
            </w:r>
            <w:r w:rsidR="003C6FA8">
              <w:rPr>
                <w:bCs/>
              </w:rPr>
              <w:t>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67F8742" w14:textId="77777777" w:rsidR="00017B71" w:rsidRPr="00C46883" w:rsidRDefault="00B17002" w:rsidP="000824E4">
            <w:r>
              <w:rPr>
                <w:bCs/>
              </w:rPr>
              <w:t>- соблюдает</w:t>
            </w:r>
            <w:r w:rsidRPr="00297CCE">
              <w:rPr>
                <w:bCs/>
              </w:rPr>
              <w:t xml:space="preserve"> норм</w:t>
            </w:r>
            <w:r>
              <w:rPr>
                <w:bCs/>
              </w:rPr>
              <w:t>ы</w:t>
            </w:r>
            <w:r w:rsidRPr="00297CCE">
              <w:rPr>
                <w:bCs/>
              </w:rPr>
              <w:t xml:space="preserve"> поведения во время учебных занятий и прохождения учебной и производственной практик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74DC85" w14:textId="77777777"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 w14:paraId="60EBB4A5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A0E4F4A" w14:textId="77777777" w:rsidR="00017B71" w:rsidRPr="001314C3" w:rsidRDefault="00B17002" w:rsidP="000824E4">
            <w:pPr>
              <w:jc w:val="both"/>
              <w:rPr>
                <w:bCs/>
              </w:rPr>
            </w:pPr>
            <w:r w:rsidRPr="00BF2C5B">
              <w:t xml:space="preserve">ОК </w:t>
            </w:r>
            <w:proofErr w:type="gramStart"/>
            <w:r w:rsidRPr="00BF2C5B">
              <w:t>7.</w:t>
            </w:r>
            <w:r>
              <w:t>Содействовать</w:t>
            </w:r>
            <w:proofErr w:type="gramEnd"/>
            <w:r w:rsidRPr="00BF2C5B">
              <w:t xml:space="preserve"> сохранению окружающей среды, ресурсосб</w:t>
            </w:r>
            <w:r>
              <w:t>ережению, эффективно действовать</w:t>
            </w:r>
            <w:r w:rsidRPr="00BF2C5B">
              <w:t xml:space="preserve"> в чрезвычайных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204B4E2" w14:textId="77777777" w:rsidR="00B17002" w:rsidRPr="00297CCE" w:rsidRDefault="00B17002" w:rsidP="00B17002">
            <w:r>
              <w:t>- эффективно выполняет</w:t>
            </w:r>
            <w:r w:rsidRPr="00297CCE">
              <w:t xml:space="preserve"> правил</w:t>
            </w:r>
            <w:r>
              <w:t>а</w:t>
            </w:r>
            <w:r w:rsidRPr="00297CCE">
              <w:t xml:space="preserve"> ТБ во время учебных занятий, при прохождении учебной и производственной практик;</w:t>
            </w:r>
          </w:p>
          <w:p w14:paraId="599C0443" w14:textId="77777777" w:rsidR="00017B71" w:rsidRPr="001314C3" w:rsidRDefault="00B17002" w:rsidP="000824E4">
            <w:pPr>
              <w:jc w:val="both"/>
              <w:rPr>
                <w:bCs/>
              </w:rPr>
            </w:pPr>
            <w:r>
              <w:t>- знает и использует</w:t>
            </w:r>
            <w:r w:rsidRPr="00297CCE">
              <w:t xml:space="preserve"> ресурсосберегающих технологий в области телекоммуникаций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15C6717" w14:textId="77777777"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B17002" w:rsidRPr="001314C3" w14:paraId="655D621F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D7E0F3C" w14:textId="77777777" w:rsidR="00B17002" w:rsidRPr="00BF2C5B" w:rsidRDefault="00B17002" w:rsidP="000824E4">
            <w:pPr>
              <w:jc w:val="both"/>
            </w:pPr>
            <w:r>
              <w:t xml:space="preserve">ОК </w:t>
            </w:r>
            <w:proofErr w:type="gramStart"/>
            <w:r>
              <w:t>8.Использовать</w:t>
            </w:r>
            <w:proofErr w:type="gramEnd"/>
            <w:r w:rsidRPr="00BF2C5B">
              <w:t xml:space="preserve"> средства физической культуры для сохранения и укрепления здоровья в процессе профессиона</w:t>
            </w:r>
            <w:r>
              <w:t>льной деятельности и поддерживать необходимый уровень</w:t>
            </w:r>
            <w:r w:rsidRPr="00BF2C5B">
              <w:t xml:space="preserve"> физической подготовленности.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81B3CD9" w14:textId="77777777" w:rsidR="00B17002" w:rsidRDefault="00B17002" w:rsidP="00B17002">
            <w:r>
              <w:t>- эффективно выполняет</w:t>
            </w:r>
            <w:r w:rsidRPr="00297CCE">
              <w:t xml:space="preserve"> правил</w:t>
            </w:r>
            <w:r>
              <w:t>а</w:t>
            </w:r>
            <w:r w:rsidRPr="00297CCE">
              <w:t xml:space="preserve"> ТБ во время учебных занятий, при прохождении учебной и производственной практик;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7FA38AF" w14:textId="77777777" w:rsidR="00B17002" w:rsidRPr="001314C3" w:rsidRDefault="00B17002" w:rsidP="000824E4">
            <w:pPr>
              <w:jc w:val="both"/>
              <w:rPr>
                <w:bCs/>
              </w:rPr>
            </w:pPr>
          </w:p>
        </w:tc>
      </w:tr>
      <w:tr w:rsidR="00B17002" w:rsidRPr="001314C3" w14:paraId="5428547B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A8A2337" w14:textId="6ADA9B3E" w:rsidR="00B17002" w:rsidRPr="00BF2C5B" w:rsidRDefault="00B17002" w:rsidP="000824E4">
            <w:pPr>
              <w:jc w:val="both"/>
            </w:pPr>
            <w:r>
              <w:t>ОК 9.</w:t>
            </w:r>
            <w:r w:rsidR="003C6FA8">
              <w:t xml:space="preserve"> </w:t>
            </w:r>
            <w:r>
              <w:t>Использовать</w:t>
            </w:r>
            <w:r w:rsidRPr="00BF2C5B">
              <w:t xml:space="preserve"> информационные технологии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075DAA9" w14:textId="77777777" w:rsidR="00B17002" w:rsidRDefault="00B17002" w:rsidP="00B17002">
            <w:r>
              <w:rPr>
                <w:bCs/>
                <w:lang w:eastAsia="nl-NL"/>
              </w:rPr>
              <w:t xml:space="preserve">- эффективно </w:t>
            </w:r>
            <w:proofErr w:type="spellStart"/>
            <w:r>
              <w:rPr>
                <w:bCs/>
                <w:lang w:eastAsia="nl-NL"/>
              </w:rPr>
              <w:t>использует</w:t>
            </w:r>
            <w:r w:rsidRPr="00297CCE">
              <w:rPr>
                <w:bCs/>
                <w:lang w:eastAsia="nl-NL"/>
              </w:rPr>
              <w:t>и</w:t>
            </w:r>
            <w:r w:rsidRPr="00297CCE">
              <w:rPr>
                <w:lang w:eastAsia="nl-NL"/>
              </w:rPr>
              <w:t>нформаци</w:t>
            </w:r>
            <w:r>
              <w:rPr>
                <w:lang w:eastAsia="nl-NL"/>
              </w:rPr>
              <w:t>онно</w:t>
            </w:r>
            <w:proofErr w:type="spellEnd"/>
            <w:r>
              <w:rPr>
                <w:lang w:eastAsia="nl-NL"/>
              </w:rPr>
              <w:t>-коммуникационных технологии</w:t>
            </w:r>
            <w:r w:rsidRPr="00297CCE">
              <w:rPr>
                <w:lang w:eastAsia="nl-NL"/>
              </w:rPr>
              <w:t xml:space="preserve">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4524B87" w14:textId="77777777" w:rsidR="00B17002" w:rsidRPr="001314C3" w:rsidRDefault="00B17002" w:rsidP="000824E4">
            <w:pPr>
              <w:jc w:val="both"/>
              <w:rPr>
                <w:bCs/>
              </w:rPr>
            </w:pPr>
          </w:p>
        </w:tc>
      </w:tr>
      <w:tr w:rsidR="00B17002" w:rsidRPr="001314C3" w14:paraId="61477328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3DD5BE" w14:textId="409C56C0" w:rsidR="00B17002" w:rsidRPr="00BF2C5B" w:rsidRDefault="00B17002" w:rsidP="000824E4">
            <w:pPr>
              <w:jc w:val="both"/>
            </w:pPr>
            <w:r>
              <w:t>ОК 10.</w:t>
            </w:r>
            <w:r w:rsidR="003C6FA8">
              <w:t xml:space="preserve"> </w:t>
            </w:r>
            <w:r>
              <w:t>Пользоваться</w:t>
            </w:r>
            <w:r w:rsidRPr="00BF2C5B">
              <w:t xml:space="preserve"> профессиональной документацией на государственном и иностранном язык</w:t>
            </w:r>
            <w:r w:rsidR="00712E2A">
              <w:t>ах</w:t>
            </w:r>
            <w:r w:rsidRPr="00BF2C5B">
              <w:t>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13D9272" w14:textId="77777777" w:rsidR="00B17002" w:rsidRDefault="00B17002" w:rsidP="00B17002">
            <w:r>
              <w:t>- эффективно использует</w:t>
            </w:r>
            <w:r w:rsidRPr="00297CCE">
              <w:t xml:space="preserve"> в профессио</w:t>
            </w:r>
            <w:r>
              <w:t>нальной деятельности необходимую техническою документацию</w:t>
            </w:r>
            <w:r w:rsidRPr="00297CCE">
              <w:t>, в том числе на английском языке.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227F0A3" w14:textId="77777777" w:rsidR="00B17002" w:rsidRPr="001314C3" w:rsidRDefault="00B17002" w:rsidP="000824E4">
            <w:pPr>
              <w:jc w:val="both"/>
              <w:rPr>
                <w:bCs/>
              </w:rPr>
            </w:pPr>
          </w:p>
        </w:tc>
      </w:tr>
      <w:tr w:rsidR="00B17002" w:rsidRPr="001314C3" w14:paraId="2CA763F1" w14:textId="7777777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19AC7C" w14:textId="3595DFC3" w:rsidR="00B17002" w:rsidRPr="00BF2C5B" w:rsidRDefault="00B17002" w:rsidP="000824E4">
            <w:pPr>
              <w:jc w:val="both"/>
            </w:pPr>
            <w:r>
              <w:t>ОК 11.</w:t>
            </w:r>
            <w:r w:rsidR="003C6FA8" w:rsidRPr="00AB493D">
              <w:t xml:space="preserve">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CFADA8E" w14:textId="77777777" w:rsidR="00B17002" w:rsidRDefault="00B17002" w:rsidP="00B17002">
            <w:r>
              <w:rPr>
                <w:bCs/>
              </w:rPr>
              <w:t>- эффективно планирует</w:t>
            </w:r>
            <w:r w:rsidRPr="00297CCE">
              <w:rPr>
                <w:bCs/>
              </w:rPr>
              <w:t xml:space="preserve"> предпринимательскую деятельность в профессиональной сфере с учетом действующего законодательства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E9F3455" w14:textId="77777777" w:rsidR="00B17002" w:rsidRPr="001314C3" w:rsidRDefault="00B17002" w:rsidP="000824E4">
            <w:pPr>
              <w:jc w:val="both"/>
              <w:rPr>
                <w:bCs/>
              </w:rPr>
            </w:pPr>
          </w:p>
        </w:tc>
      </w:tr>
    </w:tbl>
    <w:p w14:paraId="2CB1DDD5" w14:textId="77777777" w:rsidR="00017B71" w:rsidRDefault="00017B71" w:rsidP="00017B71">
      <w:pPr>
        <w:jc w:val="center"/>
        <w:rPr>
          <w:b/>
        </w:rPr>
      </w:pPr>
    </w:p>
    <w:p w14:paraId="52A079AB" w14:textId="77777777" w:rsidR="003C6FA8" w:rsidRDefault="003C6FA8" w:rsidP="00017B71">
      <w:pPr>
        <w:jc w:val="center"/>
        <w:rPr>
          <w:b/>
        </w:rPr>
      </w:pPr>
    </w:p>
    <w:p w14:paraId="4F2D9CC3" w14:textId="77777777" w:rsidR="003C6FA8" w:rsidRDefault="003C6FA8" w:rsidP="00017B71">
      <w:pPr>
        <w:jc w:val="center"/>
        <w:rPr>
          <w:b/>
        </w:rPr>
      </w:pPr>
    </w:p>
    <w:p w14:paraId="73C3631F" w14:textId="77777777" w:rsidR="003C6FA8" w:rsidRDefault="003C6FA8" w:rsidP="00017B71">
      <w:pPr>
        <w:jc w:val="center"/>
        <w:rPr>
          <w:b/>
        </w:rPr>
      </w:pPr>
    </w:p>
    <w:p w14:paraId="0DE4B13E" w14:textId="77777777" w:rsidR="003C6FA8" w:rsidRDefault="003C6FA8" w:rsidP="00017B71">
      <w:pPr>
        <w:jc w:val="center"/>
        <w:rPr>
          <w:b/>
        </w:rPr>
      </w:pPr>
    </w:p>
    <w:p w14:paraId="05BD5C5F" w14:textId="77777777" w:rsidR="003C6FA8" w:rsidRDefault="003C6FA8" w:rsidP="00017B71">
      <w:pPr>
        <w:jc w:val="center"/>
        <w:rPr>
          <w:b/>
        </w:rPr>
      </w:pPr>
    </w:p>
    <w:p w14:paraId="3E980095" w14:textId="197056C4" w:rsidR="00017B71" w:rsidRPr="0087281C" w:rsidRDefault="00017B71" w:rsidP="00017B71">
      <w:pPr>
        <w:jc w:val="center"/>
        <w:rPr>
          <w:b/>
        </w:rPr>
      </w:pPr>
      <w:r w:rsidRPr="006605C9">
        <w:rPr>
          <w:b/>
        </w:rPr>
        <w:lastRenderedPageBreak/>
        <w:t>Виды и качество выполнения работ с целью оценки сформированности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3780"/>
        <w:gridCol w:w="2083"/>
      </w:tblGrid>
      <w:tr w:rsidR="00017B71" w:rsidRPr="004415ED" w14:paraId="56914F9A" w14:textId="77777777">
        <w:tc>
          <w:tcPr>
            <w:tcW w:w="3708" w:type="dxa"/>
            <w:shd w:val="clear" w:color="auto" w:fill="auto"/>
            <w:vAlign w:val="center"/>
          </w:tcPr>
          <w:p w14:paraId="685B238D" w14:textId="77777777" w:rsidR="00017B71" w:rsidRPr="004415ED" w:rsidRDefault="00017B71" w:rsidP="000824E4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14:paraId="0B6FC6BF" w14:textId="77777777" w:rsidR="00017B71" w:rsidRPr="004415ED" w:rsidRDefault="00017B71" w:rsidP="000824E4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A283DCA" w14:textId="77777777" w:rsidR="00017B71" w:rsidRPr="0087281C" w:rsidRDefault="00017B71" w:rsidP="000824E4">
            <w:pPr>
              <w:jc w:val="center"/>
              <w:rPr>
                <w:b/>
                <w:bCs/>
              </w:rPr>
            </w:pPr>
            <w:r w:rsidRPr="0087281C">
              <w:rPr>
                <w:b/>
                <w:bCs/>
              </w:rPr>
              <w:t>Виды и объем работ, выполненных обучающимся во время практики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4D75542" w14:textId="77777777" w:rsidR="00017B71" w:rsidRPr="0087281C" w:rsidRDefault="00017B71" w:rsidP="000824E4">
            <w:pPr>
              <w:jc w:val="center"/>
              <w:rPr>
                <w:b/>
                <w:bCs/>
              </w:rPr>
            </w:pPr>
            <w:r w:rsidRPr="0087281C">
              <w:rPr>
                <w:b/>
                <w:bCs/>
              </w:rPr>
              <w:t>Качество выполнения работ</w:t>
            </w:r>
          </w:p>
          <w:p w14:paraId="63EEADE0" w14:textId="77777777" w:rsidR="00017B71" w:rsidRPr="004415ED" w:rsidRDefault="00017B71" w:rsidP="000824E4">
            <w:pPr>
              <w:jc w:val="center"/>
              <w:rPr>
                <w:b/>
                <w:bCs/>
              </w:rPr>
            </w:pPr>
            <w:r w:rsidRPr="0087281C">
              <w:rPr>
                <w:b/>
                <w:bCs/>
              </w:rPr>
              <w:t>(оценка)</w:t>
            </w:r>
          </w:p>
        </w:tc>
      </w:tr>
      <w:tr w:rsidR="007E2FF4" w:rsidRPr="004415ED" w14:paraId="0393B303" w14:textId="77777777">
        <w:trPr>
          <w:trHeight w:val="637"/>
        </w:trPr>
        <w:tc>
          <w:tcPr>
            <w:tcW w:w="3708" w:type="dxa"/>
            <w:shd w:val="clear" w:color="auto" w:fill="auto"/>
          </w:tcPr>
          <w:p w14:paraId="1FA7AFFF" w14:textId="77777777" w:rsidR="007E2FF4" w:rsidRPr="00105E1D" w:rsidRDefault="00B17002" w:rsidP="007E2FF4">
            <w:pPr>
              <w:jc w:val="both"/>
              <w:rPr>
                <w:bCs/>
              </w:rPr>
            </w:pPr>
            <w:r>
              <w:rPr>
                <w:bCs/>
              </w:rPr>
              <w:t>ПК 4</w:t>
            </w:r>
            <w:r w:rsidR="007E2FF4" w:rsidRPr="00105E1D">
              <w:rPr>
                <w:bCs/>
              </w:rPr>
              <w:t>.1</w:t>
            </w:r>
            <w:r w:rsidRPr="00466F70">
              <w:rPr>
                <w:rFonts w:eastAsia="Times New Roman"/>
                <w:bCs/>
                <w:iCs/>
                <w:lang w:eastAsia="en-US"/>
              </w:rPr>
              <w:t xml:space="preserve"> Планировать деятельность структурных подразделений по предоставлению телематических услуг</w:t>
            </w:r>
            <w:r>
              <w:rPr>
                <w:rFonts w:eastAsia="Times New Roman"/>
                <w:bCs/>
                <w:iCs/>
                <w:lang w:eastAsia="en-US"/>
              </w:rPr>
              <w:t>.</w:t>
            </w:r>
          </w:p>
          <w:p w14:paraId="7F17966F" w14:textId="77777777" w:rsidR="007E2FF4" w:rsidRPr="00FC5ECB" w:rsidRDefault="007E2FF4" w:rsidP="007E2FF4">
            <w:pPr>
              <w:jc w:val="both"/>
              <w:rPr>
                <w:bCs/>
              </w:rPr>
            </w:pPr>
          </w:p>
        </w:tc>
        <w:tc>
          <w:tcPr>
            <w:tcW w:w="3780" w:type="dxa"/>
            <w:shd w:val="clear" w:color="auto" w:fill="auto"/>
          </w:tcPr>
          <w:p w14:paraId="46F3277F" w14:textId="77777777" w:rsidR="00B17002" w:rsidRPr="008F338C" w:rsidRDefault="00B17002" w:rsidP="00B17002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 знает п</w:t>
            </w:r>
            <w:r w:rsidRPr="008F338C">
              <w:rPr>
                <w:rFonts w:eastAsia="Times New Roman"/>
                <w:spacing w:val="-6"/>
                <w:lang w:eastAsia="en-US"/>
              </w:rPr>
              <w:t>ринципы и мето</w:t>
            </w:r>
            <w:r>
              <w:rPr>
                <w:rFonts w:eastAsia="Times New Roman"/>
                <w:spacing w:val="-6"/>
                <w:lang w:eastAsia="en-US"/>
              </w:rPr>
              <w:t>ды внутрифирменного планирования.</w:t>
            </w:r>
          </w:p>
          <w:p w14:paraId="793F00AF" w14:textId="77777777" w:rsidR="00B17002" w:rsidRPr="008F338C" w:rsidRDefault="00B17002" w:rsidP="00B17002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 знает ф</w:t>
            </w:r>
            <w:r w:rsidRPr="008F338C">
              <w:rPr>
                <w:rFonts w:eastAsia="Times New Roman"/>
                <w:spacing w:val="-6"/>
                <w:lang w:eastAsia="en-US"/>
              </w:rPr>
              <w:t>орм планирования и вид</w:t>
            </w:r>
            <w:r>
              <w:rPr>
                <w:rFonts w:eastAsia="Times New Roman"/>
                <w:spacing w:val="-6"/>
                <w:lang w:eastAsia="en-US"/>
              </w:rPr>
              <w:t>ов планов.</w:t>
            </w:r>
          </w:p>
          <w:p w14:paraId="010A39B5" w14:textId="77777777" w:rsidR="00B17002" w:rsidRPr="008F338C" w:rsidRDefault="00B17002" w:rsidP="00B17002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>- определяет</w:t>
            </w:r>
            <w:r w:rsidRPr="008F338C">
              <w:rPr>
                <w:rFonts w:eastAsia="Times New Roman"/>
                <w:lang w:eastAsia="en-US"/>
              </w:rPr>
              <w:t xml:space="preserve"> миссию, цели, стратегию </w:t>
            </w:r>
            <w:r>
              <w:rPr>
                <w:rFonts w:eastAsia="Times New Roman"/>
                <w:lang w:eastAsia="en-US"/>
              </w:rPr>
              <w:t>структурного подразделения.</w:t>
            </w:r>
          </w:p>
          <w:p w14:paraId="00547940" w14:textId="77777777" w:rsidR="00B17002" w:rsidRPr="008F338C" w:rsidRDefault="00B17002" w:rsidP="00B17002">
            <w:pPr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lang w:eastAsia="en-US"/>
              </w:rPr>
              <w:t>-планирует</w:t>
            </w:r>
            <w:r w:rsidRPr="008F338C">
              <w:rPr>
                <w:rFonts w:eastAsia="Times New Roman"/>
                <w:lang w:eastAsia="en-US"/>
              </w:rPr>
              <w:t xml:space="preserve"> бюджет </w:t>
            </w:r>
            <w:r>
              <w:rPr>
                <w:rFonts w:eastAsia="Times New Roman"/>
                <w:color w:val="000000"/>
                <w:lang w:eastAsia="en-US"/>
              </w:rPr>
              <w:t>структурного подразделения.</w:t>
            </w:r>
          </w:p>
          <w:p w14:paraId="43BC2AF9" w14:textId="77777777" w:rsidR="00B17002" w:rsidRPr="008F338C" w:rsidRDefault="00B17002" w:rsidP="00B17002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-планирует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создание собственного дела в соответствии с важнейшими</w:t>
            </w:r>
            <w:r>
              <w:rPr>
                <w:rFonts w:eastAsia="Times New Roman"/>
                <w:spacing w:val="-6"/>
                <w:lang w:eastAsia="en-US"/>
              </w:rPr>
              <w:t xml:space="preserve"> рыночными принципами.</w:t>
            </w:r>
          </w:p>
          <w:p w14:paraId="24C96391" w14:textId="77777777" w:rsidR="007E2FF4" w:rsidRPr="008914BB" w:rsidRDefault="007E2FF4" w:rsidP="007E2FF4">
            <w:pPr>
              <w:jc w:val="both"/>
              <w:rPr>
                <w:color w:val="FF0000"/>
              </w:rPr>
            </w:pPr>
          </w:p>
        </w:tc>
        <w:tc>
          <w:tcPr>
            <w:tcW w:w="2083" w:type="dxa"/>
            <w:shd w:val="clear" w:color="auto" w:fill="auto"/>
          </w:tcPr>
          <w:p w14:paraId="5CFD7C3A" w14:textId="77777777" w:rsidR="007E2FF4" w:rsidRPr="002D02D4" w:rsidRDefault="007E2FF4" w:rsidP="000824E4">
            <w:pPr>
              <w:jc w:val="both"/>
              <w:rPr>
                <w:bCs/>
              </w:rPr>
            </w:pPr>
          </w:p>
        </w:tc>
      </w:tr>
      <w:tr w:rsidR="007E2FF4" w:rsidRPr="004415ED" w14:paraId="1B69D102" w14:textId="77777777">
        <w:trPr>
          <w:trHeight w:val="637"/>
        </w:trPr>
        <w:tc>
          <w:tcPr>
            <w:tcW w:w="3708" w:type="dxa"/>
            <w:shd w:val="clear" w:color="auto" w:fill="auto"/>
          </w:tcPr>
          <w:p w14:paraId="544729D1" w14:textId="77777777" w:rsidR="007E2FF4" w:rsidRPr="003A6DFB" w:rsidRDefault="008660E5" w:rsidP="008660E5">
            <w:pPr>
              <w:jc w:val="both"/>
              <w:rPr>
                <w:bCs/>
              </w:rPr>
            </w:pPr>
            <w:r>
              <w:rPr>
                <w:bCs/>
              </w:rPr>
              <w:t>ПК 4</w:t>
            </w:r>
            <w:r w:rsidRPr="00105E1D">
              <w:rPr>
                <w:bCs/>
              </w:rPr>
              <w:t>.2</w:t>
            </w:r>
            <w:r w:rsidRPr="00466F70">
              <w:t xml:space="preserve"> Обеспечивать текущую деятельность структурных подразделений, отвечающих за предоставление телематических услуг, материально-техническими ресурсами</w:t>
            </w:r>
          </w:p>
        </w:tc>
        <w:tc>
          <w:tcPr>
            <w:tcW w:w="3780" w:type="dxa"/>
            <w:shd w:val="clear" w:color="auto" w:fill="auto"/>
          </w:tcPr>
          <w:p w14:paraId="491C2BD0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-знает Законы</w:t>
            </w:r>
            <w:r w:rsidRPr="008F338C">
              <w:rPr>
                <w:rFonts w:eastAsia="Times New Roman"/>
                <w:lang w:eastAsia="en-US"/>
              </w:rPr>
              <w:t xml:space="preserve"> РФ: Гражданский Кодекс Российской Федерации в области организации труда и п</w:t>
            </w:r>
            <w:r>
              <w:rPr>
                <w:rFonts w:eastAsia="Times New Roman"/>
                <w:lang w:eastAsia="en-US"/>
              </w:rPr>
              <w:t>редпринимательской деятельности.</w:t>
            </w:r>
          </w:p>
          <w:p w14:paraId="58C9B230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Федеральный закон «О связи».</w:t>
            </w:r>
          </w:p>
          <w:p w14:paraId="4CC5BD4B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Федеральный закон</w:t>
            </w:r>
            <w:r w:rsidRPr="008F338C">
              <w:rPr>
                <w:rFonts w:eastAsia="Times New Roman"/>
                <w:lang w:eastAsia="en-US"/>
              </w:rPr>
              <w:t xml:space="preserve"> «</w:t>
            </w:r>
            <w:r>
              <w:rPr>
                <w:rFonts w:eastAsia="Times New Roman"/>
                <w:spacing w:val="-6"/>
                <w:lang w:eastAsia="en-US"/>
              </w:rPr>
              <w:t>О защите прав потребителей».</w:t>
            </w:r>
          </w:p>
          <w:p w14:paraId="58FBC8A0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с</w:t>
            </w:r>
            <w:r w:rsidRPr="00553331">
              <w:rPr>
                <w:rFonts w:eastAsia="Times New Roman"/>
                <w:lang w:eastAsia="en-US"/>
              </w:rPr>
              <w:t>овр</w:t>
            </w:r>
            <w:r>
              <w:rPr>
                <w:rFonts w:eastAsia="Times New Roman"/>
                <w:lang w:eastAsia="en-US"/>
              </w:rPr>
              <w:t>еменное состояние</w:t>
            </w:r>
            <w:r w:rsidRPr="008F338C">
              <w:rPr>
                <w:rFonts w:eastAsia="Times New Roman"/>
                <w:lang w:eastAsia="en-US"/>
              </w:rPr>
              <w:t xml:space="preserve"> и перспектив</w:t>
            </w:r>
            <w:r>
              <w:rPr>
                <w:rFonts w:eastAsia="Times New Roman"/>
                <w:lang w:eastAsia="en-US"/>
              </w:rPr>
              <w:t>ы</w:t>
            </w:r>
            <w:r w:rsidRPr="008F338C">
              <w:rPr>
                <w:rFonts w:eastAsia="Times New Roman"/>
                <w:lang w:eastAsia="en-US"/>
              </w:rPr>
              <w:t xml:space="preserve"> развития телекоммуникационно</w:t>
            </w:r>
            <w:r>
              <w:rPr>
                <w:rFonts w:eastAsia="Times New Roman"/>
                <w:lang w:eastAsia="en-US"/>
              </w:rPr>
              <w:t>го сектора Российской Федерации.</w:t>
            </w:r>
          </w:p>
          <w:p w14:paraId="4E4C8EEC" w14:textId="77777777" w:rsidR="008660E5" w:rsidRPr="008F338C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2"/>
                <w:u w:val="single"/>
                <w:lang w:eastAsia="en-US"/>
              </w:rPr>
              <w:t>-знает м</w:t>
            </w:r>
            <w:r>
              <w:rPr>
                <w:rFonts w:eastAsia="Times New Roman"/>
                <w:spacing w:val="2"/>
                <w:lang w:eastAsia="en-US"/>
              </w:rPr>
              <w:t>етоды</w:t>
            </w:r>
            <w:r w:rsidRPr="008F338C">
              <w:rPr>
                <w:rFonts w:eastAsia="Times New Roman"/>
                <w:spacing w:val="2"/>
                <w:lang w:eastAsia="en-US"/>
              </w:rPr>
              <w:t xml:space="preserve"> расчета показа</w:t>
            </w:r>
            <w:r>
              <w:rPr>
                <w:rFonts w:eastAsia="Times New Roman"/>
                <w:spacing w:val="2"/>
                <w:lang w:eastAsia="en-US"/>
              </w:rPr>
              <w:t>телей производительности труда.</w:t>
            </w:r>
          </w:p>
          <w:p w14:paraId="6A13C3AE" w14:textId="77777777" w:rsidR="008660E5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proofErr w:type="spellStart"/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lang w:eastAsia="en-US"/>
              </w:rPr>
              <w:t>сущность</w:t>
            </w:r>
            <w:proofErr w:type="spellEnd"/>
            <w:r w:rsidRPr="008F338C">
              <w:rPr>
                <w:rFonts w:eastAsia="Times New Roman"/>
                <w:lang w:eastAsia="en-US"/>
              </w:rPr>
              <w:t>, значения и напра</w:t>
            </w:r>
            <w:r>
              <w:rPr>
                <w:rFonts w:eastAsia="Times New Roman"/>
                <w:lang w:eastAsia="en-US"/>
              </w:rPr>
              <w:t>вления деятельности организации.</w:t>
            </w:r>
          </w:p>
          <w:p w14:paraId="1346E326" w14:textId="77777777" w:rsidR="008660E5" w:rsidRPr="00AE7A30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proofErr w:type="spellStart"/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lang w:eastAsia="en-US"/>
              </w:rPr>
              <w:t>виды</w:t>
            </w:r>
            <w:proofErr w:type="spellEnd"/>
            <w:r w:rsidRPr="008F338C">
              <w:rPr>
                <w:rFonts w:eastAsia="Times New Roman"/>
                <w:lang w:eastAsia="en-US"/>
              </w:rPr>
              <w:t xml:space="preserve"> структурных подразделений, отвечающих за пред</w:t>
            </w:r>
            <w:r>
              <w:rPr>
                <w:rFonts w:eastAsia="Times New Roman"/>
                <w:lang w:eastAsia="en-US"/>
              </w:rPr>
              <w:t>оставление телематических услуг.</w:t>
            </w:r>
          </w:p>
          <w:p w14:paraId="2184E2BA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proofErr w:type="spellStart"/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lang w:eastAsia="en-US"/>
              </w:rPr>
              <w:t>с</w:t>
            </w:r>
            <w:r w:rsidRPr="008F338C">
              <w:rPr>
                <w:rFonts w:eastAsia="Times New Roman"/>
                <w:lang w:eastAsia="en-US"/>
              </w:rPr>
              <w:t>истемы</w:t>
            </w:r>
            <w:proofErr w:type="spellEnd"/>
            <w:r w:rsidRPr="008F338C">
              <w:rPr>
                <w:rFonts w:eastAsia="Times New Roman"/>
                <w:lang w:eastAsia="en-US"/>
              </w:rPr>
              <w:t xml:space="preserve">   расчета бюджета структурных подразделений организации, отвечающих за пред</w:t>
            </w:r>
            <w:r>
              <w:rPr>
                <w:rFonts w:eastAsia="Times New Roman"/>
                <w:lang w:eastAsia="en-US"/>
              </w:rPr>
              <w:t>оставление телематических услуг.</w:t>
            </w:r>
          </w:p>
          <w:p w14:paraId="01FABCB6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proofErr w:type="spellStart"/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lang w:eastAsia="en-US"/>
              </w:rPr>
              <w:t>принципы</w:t>
            </w:r>
            <w:proofErr w:type="spellEnd"/>
            <w:r w:rsidRPr="008F338C">
              <w:rPr>
                <w:rFonts w:eastAsia="Times New Roman"/>
                <w:lang w:eastAsia="en-US"/>
              </w:rPr>
              <w:t>, форм</w:t>
            </w:r>
            <w:r>
              <w:rPr>
                <w:rFonts w:eastAsia="Times New Roman"/>
                <w:lang w:eastAsia="en-US"/>
              </w:rPr>
              <w:t>ы и методы</w:t>
            </w:r>
            <w:r w:rsidRPr="008F338C">
              <w:rPr>
                <w:rFonts w:eastAsia="Times New Roman"/>
                <w:lang w:eastAsia="en-US"/>
              </w:rPr>
              <w:t xml:space="preserve"> организации производственного и технологического процессов эксплуатации телекоммуникационных систем и информацион</w:t>
            </w:r>
            <w:r>
              <w:rPr>
                <w:rFonts w:eastAsia="Times New Roman"/>
                <w:lang w:eastAsia="en-US"/>
              </w:rPr>
              <w:t>но-</w:t>
            </w:r>
            <w:r>
              <w:rPr>
                <w:rFonts w:eastAsia="Times New Roman"/>
                <w:lang w:eastAsia="en-US"/>
              </w:rPr>
              <w:lastRenderedPageBreak/>
              <w:t>коммуникационных сетей связи.</w:t>
            </w:r>
          </w:p>
          <w:p w14:paraId="0B263C01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proofErr w:type="spellStart"/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lang w:eastAsia="en-US"/>
              </w:rPr>
              <w:t>ф</w:t>
            </w:r>
            <w:r w:rsidRPr="008F338C">
              <w:rPr>
                <w:rFonts w:eastAsia="Times New Roman"/>
                <w:lang w:eastAsia="en-US"/>
              </w:rPr>
              <w:t>орм</w:t>
            </w:r>
            <w:r>
              <w:rPr>
                <w:rFonts w:eastAsia="Times New Roman"/>
                <w:lang w:eastAsia="en-US"/>
              </w:rPr>
              <w:t>ы</w:t>
            </w:r>
            <w:proofErr w:type="spellEnd"/>
            <w:r w:rsidRPr="008F338C">
              <w:rPr>
                <w:rFonts w:eastAsia="Times New Roman"/>
                <w:lang w:eastAsia="en-US"/>
              </w:rPr>
              <w:t xml:space="preserve"> и систем</w:t>
            </w:r>
            <w:r>
              <w:rPr>
                <w:rFonts w:eastAsia="Times New Roman"/>
                <w:lang w:eastAsia="en-US"/>
              </w:rPr>
              <w:t>ы оплаты труда, виды</w:t>
            </w:r>
            <w:r w:rsidRPr="008F338C">
              <w:rPr>
                <w:rFonts w:eastAsia="Times New Roman"/>
                <w:lang w:eastAsia="en-US"/>
              </w:rPr>
              <w:t xml:space="preserve"> стимули</w:t>
            </w:r>
            <w:r>
              <w:rPr>
                <w:rFonts w:eastAsia="Times New Roman"/>
                <w:lang w:eastAsia="en-US"/>
              </w:rPr>
              <w:t>рующих и компенсационных выплат.</w:t>
            </w:r>
          </w:p>
          <w:p w14:paraId="54D8BA72" w14:textId="77777777" w:rsidR="008660E5" w:rsidRDefault="008660E5" w:rsidP="008660E5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proofErr w:type="spellStart"/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bCs/>
              </w:rPr>
              <w:t>с</w:t>
            </w:r>
            <w:r w:rsidRPr="008F338C">
              <w:rPr>
                <w:rFonts w:eastAsia="Times New Roman"/>
              </w:rPr>
              <w:t>истем</w:t>
            </w:r>
            <w:r>
              <w:rPr>
                <w:rFonts w:eastAsia="Times New Roman"/>
              </w:rPr>
              <w:t>у</w:t>
            </w:r>
            <w:proofErr w:type="spellEnd"/>
            <w:r w:rsidRPr="008F338C">
              <w:rPr>
                <w:rFonts w:eastAsia="Times New Roman"/>
              </w:rPr>
              <w:t xml:space="preserve"> показателей и нормативов качества обслуживания и качества услуг связи</w:t>
            </w:r>
            <w:r>
              <w:rPr>
                <w:rFonts w:eastAsia="Times New Roman"/>
              </w:rPr>
              <w:t>.</w:t>
            </w:r>
          </w:p>
          <w:p w14:paraId="19758E36" w14:textId="77777777" w:rsidR="008660E5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</w:p>
          <w:p w14:paraId="4DDD59E6" w14:textId="77777777" w:rsidR="008660E5" w:rsidRPr="008F338C" w:rsidRDefault="008660E5" w:rsidP="008660E5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-р</w:t>
            </w:r>
            <w:r>
              <w:rPr>
                <w:rFonts w:eastAsia="Times New Roman"/>
                <w:bCs/>
                <w:lang w:eastAsia="en-US"/>
              </w:rPr>
              <w:t>ассчитывает</w:t>
            </w:r>
            <w:r w:rsidRPr="008F338C">
              <w:rPr>
                <w:rFonts w:eastAsia="Times New Roman"/>
                <w:bCs/>
                <w:lang w:eastAsia="en-US"/>
              </w:rPr>
              <w:t xml:space="preserve"> производственную мощность организации (цеха, участка) и длит</w:t>
            </w:r>
            <w:r>
              <w:rPr>
                <w:rFonts w:eastAsia="Times New Roman"/>
                <w:bCs/>
                <w:lang w:eastAsia="en-US"/>
              </w:rPr>
              <w:t>ельность производственного цикл.</w:t>
            </w:r>
          </w:p>
          <w:p w14:paraId="3FCEB3CE" w14:textId="77777777" w:rsidR="008660E5" w:rsidRPr="008F338C" w:rsidRDefault="008660E5" w:rsidP="008660E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-рассчитывает</w:t>
            </w:r>
            <w:r w:rsidRPr="008F338C">
              <w:rPr>
                <w:bCs/>
                <w:lang w:eastAsia="en-US"/>
              </w:rPr>
              <w:t xml:space="preserve"> нормы времени и норму выработки;</w:t>
            </w:r>
          </w:p>
          <w:p w14:paraId="77D4CB36" w14:textId="77777777"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показатели, характеризующие эффективность организации обслуживания основного и вспомогательного производства;</w:t>
            </w:r>
          </w:p>
          <w:p w14:paraId="3984CD9B" w14:textId="77777777"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показатели использования основных и оборотных средств;</w:t>
            </w:r>
          </w:p>
          <w:p w14:paraId="36D077DE" w14:textId="77777777"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плановую численность работников по обработке обмена и обслуживания абонентов и работников, занятых эксплуатационно-техническим обслуживанием оборудования и сооружений связи;</w:t>
            </w:r>
          </w:p>
          <w:p w14:paraId="76936134" w14:textId="77777777" w:rsidR="008660E5" w:rsidRPr="008F338C" w:rsidRDefault="008660E5" w:rsidP="008660E5">
            <w:pPr>
              <w:rPr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среднесписочную численность работников и показатели движения кадров </w:t>
            </w:r>
            <w:r w:rsidRPr="008F338C">
              <w:rPr>
                <w:lang w:eastAsia="en-US"/>
              </w:rPr>
              <w:t>структурных подразделений, отвечающих за предоставление телематических услуг;</w:t>
            </w:r>
          </w:p>
          <w:p w14:paraId="0F04F4C4" w14:textId="77777777" w:rsidR="008660E5" w:rsidRPr="008F338C" w:rsidRDefault="008660E5" w:rsidP="008660E5">
            <w:pPr>
              <w:rPr>
                <w:lang w:eastAsia="en-US"/>
              </w:rPr>
            </w:pPr>
            <w:r>
              <w:rPr>
                <w:lang w:eastAsia="en-US"/>
              </w:rPr>
              <w:t>-рассчитывает</w:t>
            </w:r>
            <w:r w:rsidRPr="008F338C">
              <w:rPr>
                <w:lang w:eastAsia="en-US"/>
              </w:rPr>
              <w:t xml:space="preserve"> технико-экономические показатели;</w:t>
            </w:r>
          </w:p>
          <w:p w14:paraId="4C2EB3D5" w14:textId="77777777" w:rsidR="008660E5" w:rsidRPr="008F338C" w:rsidRDefault="008660E5" w:rsidP="008660E5">
            <w:pPr>
              <w:rPr>
                <w:spacing w:val="-6"/>
                <w:lang w:eastAsia="en-US"/>
              </w:rPr>
            </w:pPr>
            <w:r w:rsidRPr="008F338C">
              <w:rPr>
                <w:spacing w:val="-6"/>
                <w:lang w:eastAsia="en-US"/>
              </w:rPr>
              <w:t>-пла</w:t>
            </w:r>
            <w:r>
              <w:rPr>
                <w:spacing w:val="-6"/>
                <w:lang w:eastAsia="en-US"/>
              </w:rPr>
              <w:t>нирует</w:t>
            </w:r>
            <w:r w:rsidRPr="008F338C">
              <w:rPr>
                <w:spacing w:val="-6"/>
                <w:lang w:eastAsia="en-US"/>
              </w:rPr>
              <w:t xml:space="preserve"> создание собственного дела в соответствии с важнейшими рыночными принципами;</w:t>
            </w:r>
          </w:p>
          <w:p w14:paraId="36B5C7CC" w14:textId="77777777"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-предлагает</w:t>
            </w:r>
            <w:r w:rsidRPr="008F338C">
              <w:rPr>
                <w:spacing w:val="-6"/>
                <w:lang w:eastAsia="en-US"/>
              </w:rPr>
              <w:t xml:space="preserve"> предпринимательские идеи для получения прибыли.</w:t>
            </w:r>
          </w:p>
          <w:p w14:paraId="76BEB9A5" w14:textId="77777777"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 xml:space="preserve">  -  рационально организует</w:t>
            </w:r>
            <w:r w:rsidRPr="008F338C">
              <w:rPr>
                <w:spacing w:val="-6"/>
                <w:lang w:eastAsia="en-US"/>
              </w:rPr>
              <w:t xml:space="preserve"> рабочие </w:t>
            </w:r>
            <w:proofErr w:type="gramStart"/>
            <w:r w:rsidRPr="008F338C">
              <w:rPr>
                <w:spacing w:val="-6"/>
                <w:lang w:eastAsia="en-US"/>
              </w:rPr>
              <w:t>места,  обеспечивать</w:t>
            </w:r>
            <w:proofErr w:type="gramEnd"/>
            <w:r w:rsidRPr="008F338C">
              <w:rPr>
                <w:spacing w:val="-6"/>
                <w:lang w:eastAsia="en-US"/>
              </w:rPr>
              <w:t xml:space="preserve"> их предметами и средствами труда;</w:t>
            </w:r>
          </w:p>
          <w:p w14:paraId="0DE4D54C" w14:textId="77777777" w:rsidR="008660E5" w:rsidRPr="008F338C" w:rsidRDefault="008660E5" w:rsidP="008660E5">
            <w:pPr>
              <w:rPr>
                <w:spacing w:val="-6"/>
                <w:lang w:eastAsia="en-US"/>
              </w:rPr>
            </w:pPr>
            <w:r w:rsidRPr="008F338C">
              <w:rPr>
                <w:spacing w:val="-6"/>
                <w:lang w:eastAsia="en-US"/>
              </w:rPr>
              <w:t>- осуществл</w:t>
            </w:r>
            <w:r>
              <w:rPr>
                <w:spacing w:val="-6"/>
                <w:lang w:eastAsia="en-US"/>
              </w:rPr>
              <w:t>яет</w:t>
            </w:r>
            <w:r w:rsidRPr="008F338C">
              <w:rPr>
                <w:spacing w:val="-6"/>
                <w:lang w:eastAsia="en-US"/>
              </w:rPr>
              <w:t xml:space="preserve"> подбор необходимых материально-технических ресурсов для организации производственного процесса на основе анализа по ценам</w:t>
            </w:r>
            <w:r>
              <w:rPr>
                <w:spacing w:val="-6"/>
                <w:lang w:eastAsia="en-US"/>
              </w:rPr>
              <w:t xml:space="preserve"> и другим рыночным </w:t>
            </w:r>
            <w:r>
              <w:rPr>
                <w:spacing w:val="-6"/>
                <w:lang w:eastAsia="en-US"/>
              </w:rPr>
              <w:lastRenderedPageBreak/>
              <w:t>показателям;</w:t>
            </w:r>
          </w:p>
          <w:p w14:paraId="1ED77CE2" w14:textId="77777777"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-определяет</w:t>
            </w:r>
            <w:r w:rsidRPr="008F338C">
              <w:rPr>
                <w:spacing w:val="-6"/>
                <w:lang w:eastAsia="en-US"/>
              </w:rPr>
              <w:t xml:space="preserve"> производительность труда, выработку и трудоемкость;</w:t>
            </w:r>
          </w:p>
          <w:p w14:paraId="4BDEAD63" w14:textId="77777777" w:rsidR="007E2FF4" w:rsidRPr="008914BB" w:rsidRDefault="008660E5" w:rsidP="008660E5">
            <w:pPr>
              <w:jc w:val="both"/>
              <w:rPr>
                <w:bCs/>
                <w:color w:val="FF0000"/>
              </w:rPr>
            </w:pPr>
            <w:r>
              <w:rPr>
                <w:rFonts w:eastAsia="Times New Roman"/>
                <w:spacing w:val="-6"/>
                <w:lang w:eastAsia="en-US"/>
              </w:rPr>
              <w:t>-оценивает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результаты деятельности структурных подразделений, </w:t>
            </w:r>
            <w:r w:rsidRPr="008F338C">
              <w:rPr>
                <w:rFonts w:eastAsia="Times New Roman"/>
                <w:lang w:eastAsia="en-US"/>
              </w:rPr>
              <w:t>отвечающих за предоставление телематических услуг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(доходы, прибыль, эффективность деятельности) дл</w:t>
            </w:r>
            <w:r>
              <w:rPr>
                <w:rFonts w:eastAsia="Times New Roman"/>
                <w:spacing w:val="-6"/>
                <w:lang w:eastAsia="en-US"/>
              </w:rPr>
              <w:t>я оптимизации дальнейшей работ</w:t>
            </w:r>
          </w:p>
        </w:tc>
        <w:tc>
          <w:tcPr>
            <w:tcW w:w="2083" w:type="dxa"/>
            <w:shd w:val="clear" w:color="auto" w:fill="auto"/>
          </w:tcPr>
          <w:p w14:paraId="38AE8D27" w14:textId="77777777" w:rsidR="007E2FF4" w:rsidRPr="00D9430D" w:rsidRDefault="007E2FF4" w:rsidP="000824E4">
            <w:pPr>
              <w:jc w:val="both"/>
              <w:rPr>
                <w:bCs/>
              </w:rPr>
            </w:pPr>
          </w:p>
        </w:tc>
      </w:tr>
      <w:tr w:rsidR="007E2FF4" w:rsidRPr="004415ED" w14:paraId="4029C92C" w14:textId="77777777">
        <w:trPr>
          <w:trHeight w:val="637"/>
        </w:trPr>
        <w:tc>
          <w:tcPr>
            <w:tcW w:w="3708" w:type="dxa"/>
            <w:shd w:val="clear" w:color="auto" w:fill="auto"/>
          </w:tcPr>
          <w:p w14:paraId="45840A46" w14:textId="77777777" w:rsidR="008660E5" w:rsidRDefault="008660E5" w:rsidP="007E2FF4">
            <w:pPr>
              <w:jc w:val="both"/>
              <w:rPr>
                <w:bCs/>
              </w:rPr>
            </w:pPr>
          </w:p>
          <w:p w14:paraId="758B0362" w14:textId="4C8D60B5" w:rsidR="007E2FF4" w:rsidRPr="00105E1D" w:rsidRDefault="008660E5" w:rsidP="007E2FF4">
            <w:pPr>
              <w:jc w:val="both"/>
              <w:rPr>
                <w:bCs/>
              </w:rPr>
            </w:pPr>
            <w:r>
              <w:rPr>
                <w:bCs/>
              </w:rPr>
              <w:t>ПК 4</w:t>
            </w:r>
            <w:r w:rsidRPr="00105E1D">
              <w:rPr>
                <w:bCs/>
              </w:rPr>
              <w:t>.3</w:t>
            </w:r>
            <w:r w:rsidR="003C6FA8">
              <w:rPr>
                <w:bCs/>
              </w:rPr>
              <w:t xml:space="preserve"> </w:t>
            </w:r>
            <w:r w:rsidRPr="00466F70">
              <w:t>Организовывать работу подчиненного персонала.</w:t>
            </w:r>
          </w:p>
          <w:p w14:paraId="710DAC47" w14:textId="77777777" w:rsidR="007E2FF4" w:rsidRPr="003A6DFB" w:rsidRDefault="007E2FF4" w:rsidP="007E2FF4">
            <w:pPr>
              <w:jc w:val="both"/>
              <w:rPr>
                <w:bCs/>
              </w:rPr>
            </w:pPr>
          </w:p>
        </w:tc>
        <w:tc>
          <w:tcPr>
            <w:tcW w:w="3780" w:type="dxa"/>
            <w:shd w:val="clear" w:color="auto" w:fill="auto"/>
          </w:tcPr>
          <w:p w14:paraId="34970C5D" w14:textId="66C3E26F" w:rsidR="008660E5" w:rsidRDefault="008660E5" w:rsidP="008660E5">
            <w:pPr>
              <w:pStyle w:val="Default"/>
              <w:rPr>
                <w:rFonts w:eastAsia="Times New Roman"/>
              </w:rPr>
            </w:pPr>
            <w:r>
              <w:rPr>
                <w:rFonts w:eastAsia="Times New Roman"/>
              </w:rPr>
              <w:t>знает принципы</w:t>
            </w:r>
            <w:r w:rsidR="003C6FA8">
              <w:rPr>
                <w:rFonts w:eastAsia="Times New Roman"/>
              </w:rPr>
              <w:t xml:space="preserve"> </w:t>
            </w:r>
            <w:proofErr w:type="spellStart"/>
            <w:r w:rsidRPr="008F338C">
              <w:rPr>
                <w:rFonts w:eastAsia="Times New Roman"/>
              </w:rPr>
              <w:t>межфункционального</w:t>
            </w:r>
            <w:proofErr w:type="spellEnd"/>
            <w:r w:rsidRPr="008F338C">
              <w:rPr>
                <w:rFonts w:eastAsia="Times New Roman"/>
              </w:rPr>
              <w:t xml:space="preserve"> взаимодействия</w:t>
            </w:r>
            <w:r>
              <w:rPr>
                <w:rFonts w:eastAsia="Times New Roman"/>
              </w:rPr>
              <w:t>.</w:t>
            </w:r>
          </w:p>
          <w:p w14:paraId="21C22D45" w14:textId="77777777"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с</w:t>
            </w:r>
            <w:r w:rsidRPr="008F338C">
              <w:rPr>
                <w:rFonts w:eastAsia="Times New Roman"/>
                <w:lang w:eastAsia="en-US"/>
              </w:rPr>
              <w:t>труктур</w:t>
            </w:r>
            <w:r>
              <w:rPr>
                <w:rFonts w:eastAsia="Times New Roman"/>
                <w:lang w:eastAsia="en-US"/>
              </w:rPr>
              <w:t>ы</w:t>
            </w:r>
            <w:r w:rsidRPr="008F338C">
              <w:rPr>
                <w:rFonts w:eastAsia="Times New Roman"/>
                <w:lang w:eastAsia="en-US"/>
              </w:rPr>
              <w:t xml:space="preserve"> организации, организац</w:t>
            </w:r>
            <w:r>
              <w:rPr>
                <w:rFonts w:eastAsia="Times New Roman"/>
                <w:lang w:eastAsia="en-US"/>
              </w:rPr>
              <w:t>ию рабочих мест и условий труда.</w:t>
            </w:r>
          </w:p>
          <w:p w14:paraId="314F6F9B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современные технологии</w:t>
            </w:r>
            <w:r w:rsidRPr="008F338C">
              <w:rPr>
                <w:rFonts w:eastAsia="Times New Roman"/>
                <w:lang w:eastAsia="en-US"/>
              </w:rPr>
              <w:t xml:space="preserve"> управл</w:t>
            </w:r>
            <w:r>
              <w:rPr>
                <w:rFonts w:eastAsia="Times New Roman"/>
                <w:lang w:eastAsia="en-US"/>
              </w:rPr>
              <w:t>ения подразделением организации.</w:t>
            </w:r>
          </w:p>
          <w:p w14:paraId="4F796859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принципы</w:t>
            </w:r>
            <w:r w:rsidRPr="008F338C">
              <w:rPr>
                <w:rFonts w:eastAsia="Times New Roman"/>
                <w:lang w:eastAsia="en-US"/>
              </w:rPr>
              <w:t xml:space="preserve"> делового общения </w:t>
            </w:r>
            <w:r>
              <w:rPr>
                <w:rFonts w:eastAsia="Times New Roman"/>
                <w:lang w:eastAsia="en-US"/>
              </w:rPr>
              <w:t>в коллективе и делового этикета.</w:t>
            </w:r>
          </w:p>
          <w:p w14:paraId="7FA4EC67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методы</w:t>
            </w:r>
            <w:r w:rsidRPr="008F338C">
              <w:rPr>
                <w:rFonts w:eastAsia="Times New Roman"/>
                <w:lang w:eastAsia="en-US"/>
              </w:rPr>
              <w:t xml:space="preserve"> констр</w:t>
            </w:r>
            <w:r>
              <w:rPr>
                <w:rFonts w:eastAsia="Times New Roman"/>
                <w:lang w:eastAsia="en-US"/>
              </w:rPr>
              <w:t>уктивного разрешения конфликтов.</w:t>
            </w:r>
          </w:p>
          <w:p w14:paraId="750E35F5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spacing w:val="-4"/>
                <w:lang w:eastAsia="en-US"/>
              </w:rPr>
              <w:t>э</w:t>
            </w:r>
            <w:r w:rsidRPr="008F338C">
              <w:rPr>
                <w:rFonts w:eastAsia="Times New Roman"/>
                <w:spacing w:val="-4"/>
                <w:lang w:eastAsia="en-US"/>
              </w:rPr>
              <w:t>л</w:t>
            </w:r>
            <w:r>
              <w:rPr>
                <w:rFonts w:eastAsia="Times New Roman"/>
                <w:spacing w:val="-4"/>
                <w:lang w:eastAsia="en-US"/>
              </w:rPr>
              <w:t>ементы</w:t>
            </w:r>
            <w:r w:rsidRPr="008F338C">
              <w:rPr>
                <w:rFonts w:eastAsia="Times New Roman"/>
                <w:spacing w:val="-4"/>
                <w:lang w:eastAsia="en-US"/>
              </w:rPr>
              <w:t xml:space="preserve"> PR-технологий при продвижении услуг связи конкретным потребителям.</w:t>
            </w:r>
          </w:p>
          <w:p w14:paraId="3D38F2A9" w14:textId="77777777"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Федеральный закон</w:t>
            </w:r>
            <w:r w:rsidRPr="008F338C">
              <w:rPr>
                <w:rFonts w:eastAsia="Times New Roman"/>
                <w:lang w:eastAsia="en-US"/>
              </w:rPr>
              <w:t xml:space="preserve"> «О защите прав потребителей» в области предоставления </w:t>
            </w:r>
            <w:r>
              <w:rPr>
                <w:rFonts w:eastAsia="Times New Roman"/>
                <w:lang w:eastAsia="en-US"/>
              </w:rPr>
              <w:t xml:space="preserve">качественных услуг потребителям. </w:t>
            </w:r>
          </w:p>
          <w:p w14:paraId="4CC22492" w14:textId="77777777"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структуру</w:t>
            </w:r>
            <w:r w:rsidRPr="008F338C">
              <w:rPr>
                <w:rFonts w:eastAsia="Times New Roman"/>
                <w:lang w:eastAsia="en-US"/>
              </w:rPr>
              <w:t xml:space="preserve"> кадров операторов связи и показателей их движения</w:t>
            </w:r>
          </w:p>
          <w:p w14:paraId="4F01D373" w14:textId="77777777"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-разрабатывает</w:t>
            </w:r>
            <w:r w:rsidRPr="008F338C">
              <w:rPr>
                <w:rFonts w:eastAsia="Times New Roman"/>
                <w:lang w:eastAsia="en-US"/>
              </w:rPr>
              <w:t xml:space="preserve"> предложения к документам, регламентирующим производственную деятельность персонала структурных подразделений, отвечающих за предоставление телематических услуг: Положение о структурном подразделении, штатное расп</w:t>
            </w:r>
            <w:r>
              <w:rPr>
                <w:rFonts w:eastAsia="Times New Roman"/>
                <w:lang w:eastAsia="en-US"/>
              </w:rPr>
              <w:t>исание и должностные инструкции.</w:t>
            </w:r>
          </w:p>
          <w:p w14:paraId="1419B786" w14:textId="77777777"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-осуществляет</w:t>
            </w:r>
            <w:r w:rsidRPr="008F338C">
              <w:rPr>
                <w:rFonts w:eastAsia="Times New Roman"/>
                <w:lang w:eastAsia="en-US"/>
              </w:rPr>
              <w:t xml:space="preserve"> расстановку кадров в соответствии с компетенцией работника, обеспечивать и</w:t>
            </w:r>
            <w:r>
              <w:rPr>
                <w:rFonts w:eastAsia="Times New Roman"/>
                <w:lang w:eastAsia="en-US"/>
              </w:rPr>
              <w:t>х предметами и средствами труда.</w:t>
            </w:r>
          </w:p>
          <w:p w14:paraId="39A253DD" w14:textId="77777777" w:rsidR="008660E5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-мотивирует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работников на</w:t>
            </w:r>
            <w:r>
              <w:rPr>
                <w:rFonts w:eastAsia="Times New Roman"/>
                <w:spacing w:val="-6"/>
                <w:lang w:eastAsia="en-US"/>
              </w:rPr>
              <w:t xml:space="preserve"> решение производственных задач.</w:t>
            </w:r>
          </w:p>
          <w:p w14:paraId="23782A5E" w14:textId="77777777" w:rsidR="008660E5" w:rsidRPr="008F338C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-предотвращает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воз</w:t>
            </w:r>
            <w:r>
              <w:rPr>
                <w:rFonts w:eastAsia="Times New Roman"/>
                <w:spacing w:val="-6"/>
                <w:lang w:eastAsia="en-US"/>
              </w:rPr>
              <w:t xml:space="preserve">никновение </w:t>
            </w:r>
            <w:r>
              <w:rPr>
                <w:rFonts w:eastAsia="Times New Roman"/>
                <w:spacing w:val="-6"/>
                <w:lang w:eastAsia="en-US"/>
              </w:rPr>
              <w:lastRenderedPageBreak/>
              <w:t>конфликтных ситуаций.</w:t>
            </w:r>
          </w:p>
          <w:p w14:paraId="53FE0CE6" w14:textId="77777777"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-применяет</w:t>
            </w:r>
            <w:r w:rsidRPr="008F338C">
              <w:rPr>
                <w:rFonts w:eastAsia="Times New Roman"/>
                <w:lang w:eastAsia="en-US"/>
              </w:rPr>
              <w:t xml:space="preserve"> различные виды контроля за деятельностью персонала структурных подразделений, отвечающих за пре</w:t>
            </w:r>
            <w:r>
              <w:rPr>
                <w:rFonts w:eastAsia="Times New Roman"/>
                <w:lang w:eastAsia="en-US"/>
              </w:rPr>
              <w:t xml:space="preserve">доставление </w:t>
            </w:r>
            <w:proofErr w:type="spellStart"/>
            <w:r>
              <w:rPr>
                <w:rFonts w:eastAsia="Times New Roman"/>
                <w:lang w:eastAsia="en-US"/>
              </w:rPr>
              <w:t>телематическихуслу</w:t>
            </w:r>
            <w:proofErr w:type="spellEnd"/>
            <w:r>
              <w:rPr>
                <w:rFonts w:eastAsia="Times New Roman"/>
                <w:lang w:eastAsia="en-US"/>
              </w:rPr>
              <w:t>.</w:t>
            </w:r>
          </w:p>
          <w:p w14:paraId="5441A899" w14:textId="77777777" w:rsidR="007E2FF4" w:rsidRPr="008914BB" w:rsidRDefault="007E2FF4" w:rsidP="008660E5">
            <w:pPr>
              <w:jc w:val="both"/>
              <w:rPr>
                <w:bCs/>
                <w:color w:val="FF0000"/>
              </w:rPr>
            </w:pPr>
          </w:p>
        </w:tc>
        <w:tc>
          <w:tcPr>
            <w:tcW w:w="2083" w:type="dxa"/>
            <w:shd w:val="clear" w:color="auto" w:fill="auto"/>
          </w:tcPr>
          <w:p w14:paraId="75EDD5A3" w14:textId="77777777" w:rsidR="007E2FF4" w:rsidRPr="004415ED" w:rsidRDefault="007E2FF4" w:rsidP="000824E4">
            <w:pPr>
              <w:jc w:val="both"/>
              <w:rPr>
                <w:bCs/>
                <w:i/>
              </w:rPr>
            </w:pPr>
          </w:p>
        </w:tc>
      </w:tr>
      <w:tr w:rsidR="00017B71" w:rsidRPr="004415ED" w14:paraId="12B44D6E" w14:textId="77777777">
        <w:trPr>
          <w:trHeight w:val="637"/>
        </w:trPr>
        <w:tc>
          <w:tcPr>
            <w:tcW w:w="3708" w:type="dxa"/>
            <w:shd w:val="clear" w:color="auto" w:fill="auto"/>
          </w:tcPr>
          <w:p w14:paraId="1E1779AC" w14:textId="77777777" w:rsidR="00017B71" w:rsidRDefault="00017B71" w:rsidP="00082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5C9">
              <w:t xml:space="preserve">Итоговая оценка </w:t>
            </w:r>
            <w:r w:rsidRPr="006605C9">
              <w:rPr>
                <w:i/>
              </w:rPr>
              <w:t>(выводится на основе оценок за каждый вид работы</w:t>
            </w:r>
            <w:r>
              <w:rPr>
                <w:i/>
              </w:rPr>
              <w:t xml:space="preserve"> по </w:t>
            </w:r>
            <w:proofErr w:type="spellStart"/>
            <w:r>
              <w:rPr>
                <w:i/>
              </w:rPr>
              <w:t>пятибальной</w:t>
            </w:r>
            <w:proofErr w:type="spellEnd"/>
            <w:r>
              <w:rPr>
                <w:i/>
              </w:rPr>
              <w:t xml:space="preserve"> шкале</w:t>
            </w:r>
            <w:r w:rsidRPr="006605C9">
              <w:rPr>
                <w:i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14:paraId="05A3896A" w14:textId="77777777" w:rsidR="00017B71" w:rsidRDefault="00017B71" w:rsidP="000824E4">
            <w:pPr>
              <w:jc w:val="both"/>
            </w:pPr>
          </w:p>
        </w:tc>
        <w:tc>
          <w:tcPr>
            <w:tcW w:w="2083" w:type="dxa"/>
            <w:shd w:val="clear" w:color="auto" w:fill="auto"/>
          </w:tcPr>
          <w:p w14:paraId="6DDB5762" w14:textId="77777777" w:rsidR="00017B71" w:rsidRPr="002D02D4" w:rsidRDefault="00017B71" w:rsidP="000824E4">
            <w:pPr>
              <w:jc w:val="both"/>
              <w:rPr>
                <w:bCs/>
                <w:i/>
              </w:rPr>
            </w:pPr>
          </w:p>
        </w:tc>
      </w:tr>
    </w:tbl>
    <w:p w14:paraId="2A0B2E22" w14:textId="77777777" w:rsidR="00017B71" w:rsidRPr="006E595D" w:rsidRDefault="00017B71" w:rsidP="00017B71">
      <w:pPr>
        <w:jc w:val="center"/>
        <w:rPr>
          <w:b/>
          <w:sz w:val="16"/>
          <w:szCs w:val="16"/>
        </w:rPr>
      </w:pPr>
    </w:p>
    <w:p w14:paraId="09F59889" w14:textId="77777777" w:rsidR="00017B71" w:rsidRDefault="00017B71" w:rsidP="005E0C27">
      <w:pPr>
        <w:jc w:val="both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14:paraId="2DE96C81" w14:textId="77777777" w:rsidR="00017B71" w:rsidRPr="006E595D" w:rsidRDefault="00017B71" w:rsidP="00017B71">
      <w:pPr>
        <w:jc w:val="center"/>
        <w:rPr>
          <w:sz w:val="16"/>
          <w:szCs w:val="16"/>
        </w:rPr>
      </w:pPr>
    </w:p>
    <w:p w14:paraId="6EF45532" w14:textId="77777777" w:rsidR="00017B71" w:rsidRPr="006605C9" w:rsidRDefault="00017B71" w:rsidP="00017B71">
      <w:r w:rsidRPr="006605C9">
        <w:rPr>
          <w:b/>
        </w:rPr>
        <w:t>Характеристика профессиональной деятельности ст</w:t>
      </w:r>
      <w:r w:rsidR="00AB7196">
        <w:rPr>
          <w:b/>
        </w:rPr>
        <w:t>удента во время производственной</w:t>
      </w:r>
      <w:r w:rsidRPr="006605C9">
        <w:rPr>
          <w:b/>
        </w:rPr>
        <w:t xml:space="preserve"> </w:t>
      </w:r>
      <w:proofErr w:type="gramStart"/>
      <w:r w:rsidRPr="006605C9">
        <w:rPr>
          <w:b/>
        </w:rPr>
        <w:t>практики(</w:t>
      </w:r>
      <w:proofErr w:type="gramEnd"/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14:paraId="2E75522E" w14:textId="77777777"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14:paraId="65DE81A8" w14:textId="77777777"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14:paraId="2420E6CB" w14:textId="77777777"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14:paraId="1D42CEA4" w14:textId="77777777" w:rsidR="00017B71" w:rsidRDefault="00017B71" w:rsidP="00017B71"/>
    <w:p w14:paraId="26FE3BB4" w14:textId="421C6C51" w:rsidR="00017B71" w:rsidRPr="006605C9" w:rsidRDefault="00017B71" w:rsidP="00017B71">
      <w:r w:rsidRPr="006605C9">
        <w:t>Дата «</w:t>
      </w:r>
      <w:r>
        <w:t>_______</w:t>
      </w:r>
      <w:r w:rsidRPr="006605C9">
        <w:t>»</w:t>
      </w:r>
      <w:r>
        <w:t xml:space="preserve"> ____________________</w:t>
      </w:r>
      <w:proofErr w:type="gramStart"/>
      <w:r>
        <w:t xml:space="preserve">_  </w:t>
      </w:r>
      <w:r w:rsidRPr="006605C9">
        <w:t>20</w:t>
      </w:r>
      <w:r w:rsidR="003C6FA8">
        <w:t>2</w:t>
      </w:r>
      <w:proofErr w:type="gramEnd"/>
      <w:r>
        <w:t xml:space="preserve">___ </w:t>
      </w:r>
      <w:r w:rsidRPr="006605C9">
        <w:t>г.</w:t>
      </w:r>
    </w:p>
    <w:p w14:paraId="02451EDE" w14:textId="77777777" w:rsidR="00017B71" w:rsidRDefault="00017B71" w:rsidP="00017B71"/>
    <w:p w14:paraId="30BDE026" w14:textId="77777777" w:rsidR="00017B71" w:rsidRDefault="00017B71" w:rsidP="00017B71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/__________________/</w:t>
      </w:r>
    </w:p>
    <w:p w14:paraId="7F4CDFCE" w14:textId="77777777" w:rsidR="00017B71" w:rsidRDefault="00017B71" w:rsidP="00017B71">
      <w:r>
        <w:t xml:space="preserve">от образовательной организации        </w:t>
      </w:r>
      <w:r>
        <w:tab/>
      </w:r>
      <w:r>
        <w:tab/>
      </w:r>
      <w:r>
        <w:tab/>
        <w:t>___________ /__________________/</w:t>
      </w:r>
    </w:p>
    <w:p w14:paraId="4332D60D" w14:textId="77777777" w:rsidR="00017B71" w:rsidRDefault="00017B71" w:rsidP="00017B71"/>
    <w:p w14:paraId="104A8013" w14:textId="77777777" w:rsidR="00017B71" w:rsidRDefault="00017B71" w:rsidP="00017B71">
      <w:r w:rsidRPr="006605C9">
        <w:t>Подпись руководителя базы практики</w:t>
      </w:r>
      <w:r>
        <w:tab/>
      </w:r>
      <w:r>
        <w:tab/>
      </w:r>
      <w:r>
        <w:tab/>
        <w:t>___________ /__________________/</w:t>
      </w:r>
    </w:p>
    <w:p w14:paraId="15201A18" w14:textId="77777777" w:rsidR="00017B71" w:rsidRDefault="00806EDC" w:rsidP="00017B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B95BF3F" w14:textId="77777777" w:rsidR="00017B71" w:rsidRPr="006605C9" w:rsidRDefault="00017B71" w:rsidP="00017B71">
      <w:r>
        <w:t>МП</w:t>
      </w:r>
    </w:p>
    <w:p w14:paraId="0AD69407" w14:textId="77777777" w:rsidR="00017B71" w:rsidRPr="00A77B5D" w:rsidRDefault="00017B71" w:rsidP="00017B71">
      <w:pPr>
        <w:jc w:val="center"/>
      </w:pPr>
    </w:p>
    <w:p w14:paraId="64F99699" w14:textId="77777777" w:rsidR="00017B71" w:rsidRDefault="00017B71" w:rsidP="00017B71"/>
    <w:p w14:paraId="5613656A" w14:textId="77777777" w:rsidR="00D81986" w:rsidRPr="00A77B5D" w:rsidRDefault="00D81986" w:rsidP="00017B71">
      <w:pPr>
        <w:jc w:val="center"/>
      </w:pPr>
    </w:p>
    <w:sectPr w:rsidR="00D81986" w:rsidRPr="00A77B5D" w:rsidSect="0011734C">
      <w:footerReference w:type="even" r:id="rId7"/>
      <w:foot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B02EA" w14:textId="77777777" w:rsidR="002F0F39" w:rsidRDefault="002F0F39">
      <w:r>
        <w:separator/>
      </w:r>
    </w:p>
  </w:endnote>
  <w:endnote w:type="continuationSeparator" w:id="0">
    <w:p w14:paraId="1462F1A3" w14:textId="77777777" w:rsidR="002F0F39" w:rsidRDefault="002F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7AC51" w14:textId="77777777" w:rsidR="007E2FF4" w:rsidRDefault="004B0766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F4A7DE9" w14:textId="77777777" w:rsidR="007E2FF4" w:rsidRDefault="007E2FF4" w:rsidP="0011734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E9C7D" w14:textId="77777777" w:rsidR="007E2FF4" w:rsidRDefault="004B0766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B3B3D">
      <w:rPr>
        <w:rStyle w:val="aa"/>
        <w:noProof/>
      </w:rPr>
      <w:t>13</w:t>
    </w:r>
    <w:r>
      <w:rPr>
        <w:rStyle w:val="aa"/>
      </w:rPr>
      <w:fldChar w:fldCharType="end"/>
    </w:r>
  </w:p>
  <w:p w14:paraId="30E62680" w14:textId="77777777" w:rsidR="007E2FF4" w:rsidRDefault="007E2FF4" w:rsidP="0011734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67AAF" w14:textId="77777777" w:rsidR="002F0F39" w:rsidRDefault="002F0F39">
      <w:r>
        <w:separator/>
      </w:r>
    </w:p>
  </w:footnote>
  <w:footnote w:type="continuationSeparator" w:id="0">
    <w:p w14:paraId="5B17BD4A" w14:textId="77777777" w:rsidR="002F0F39" w:rsidRDefault="002F0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D5B54"/>
    <w:multiLevelType w:val="hybridMultilevel"/>
    <w:tmpl w:val="E64E0224"/>
    <w:lvl w:ilvl="0" w:tplc="0419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5" w15:restartNumberingAfterBreak="0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11"/>
  </w:num>
  <w:num w:numId="13">
    <w:abstractNumId w:val="1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5A1"/>
    <w:rsid w:val="00000BB6"/>
    <w:rsid w:val="00002B55"/>
    <w:rsid w:val="00017B71"/>
    <w:rsid w:val="00046CF4"/>
    <w:rsid w:val="00067095"/>
    <w:rsid w:val="000703E5"/>
    <w:rsid w:val="000824E4"/>
    <w:rsid w:val="000B0A95"/>
    <w:rsid w:val="000B7A19"/>
    <w:rsid w:val="000E5744"/>
    <w:rsid w:val="000E57CB"/>
    <w:rsid w:val="00107099"/>
    <w:rsid w:val="0011734C"/>
    <w:rsid w:val="001534D8"/>
    <w:rsid w:val="00192B35"/>
    <w:rsid w:val="0019455B"/>
    <w:rsid w:val="001A5B06"/>
    <w:rsid w:val="001D6922"/>
    <w:rsid w:val="001E340C"/>
    <w:rsid w:val="001F6419"/>
    <w:rsid w:val="00212B85"/>
    <w:rsid w:val="00220E98"/>
    <w:rsid w:val="00221D97"/>
    <w:rsid w:val="00264C9C"/>
    <w:rsid w:val="00296A36"/>
    <w:rsid w:val="002F0F39"/>
    <w:rsid w:val="0031346B"/>
    <w:rsid w:val="00346D3A"/>
    <w:rsid w:val="003803BF"/>
    <w:rsid w:val="003832BA"/>
    <w:rsid w:val="00393117"/>
    <w:rsid w:val="003A3E78"/>
    <w:rsid w:val="003B6371"/>
    <w:rsid w:val="003C6FA8"/>
    <w:rsid w:val="003D3B2C"/>
    <w:rsid w:val="003F1EAB"/>
    <w:rsid w:val="00432D94"/>
    <w:rsid w:val="004B0766"/>
    <w:rsid w:val="004D50A1"/>
    <w:rsid w:val="004E53F4"/>
    <w:rsid w:val="004E6B8E"/>
    <w:rsid w:val="00532C10"/>
    <w:rsid w:val="00553331"/>
    <w:rsid w:val="0057022D"/>
    <w:rsid w:val="00587C6C"/>
    <w:rsid w:val="005B3B3D"/>
    <w:rsid w:val="005D47B6"/>
    <w:rsid w:val="005E0C27"/>
    <w:rsid w:val="005E49EB"/>
    <w:rsid w:val="006379ED"/>
    <w:rsid w:val="00647C88"/>
    <w:rsid w:val="006A42CD"/>
    <w:rsid w:val="006C02E6"/>
    <w:rsid w:val="006E72DF"/>
    <w:rsid w:val="00712E2A"/>
    <w:rsid w:val="007133A4"/>
    <w:rsid w:val="0071538B"/>
    <w:rsid w:val="007622E5"/>
    <w:rsid w:val="00764C8B"/>
    <w:rsid w:val="007A18B1"/>
    <w:rsid w:val="007B0BF6"/>
    <w:rsid w:val="007B479A"/>
    <w:rsid w:val="007C4F9B"/>
    <w:rsid w:val="007E2FF4"/>
    <w:rsid w:val="00802A39"/>
    <w:rsid w:val="00806EDC"/>
    <w:rsid w:val="008263B3"/>
    <w:rsid w:val="00830382"/>
    <w:rsid w:val="00833D06"/>
    <w:rsid w:val="00842C55"/>
    <w:rsid w:val="008432DC"/>
    <w:rsid w:val="00845549"/>
    <w:rsid w:val="00846671"/>
    <w:rsid w:val="008660E5"/>
    <w:rsid w:val="008725A1"/>
    <w:rsid w:val="008C0BFE"/>
    <w:rsid w:val="008E03DA"/>
    <w:rsid w:val="008F118C"/>
    <w:rsid w:val="008F4247"/>
    <w:rsid w:val="00921FF4"/>
    <w:rsid w:val="009405CA"/>
    <w:rsid w:val="009405E0"/>
    <w:rsid w:val="00945115"/>
    <w:rsid w:val="00952ED6"/>
    <w:rsid w:val="00977125"/>
    <w:rsid w:val="009860C8"/>
    <w:rsid w:val="009A140E"/>
    <w:rsid w:val="009D22C6"/>
    <w:rsid w:val="009E4C3C"/>
    <w:rsid w:val="009F614C"/>
    <w:rsid w:val="00A05F15"/>
    <w:rsid w:val="00A11E83"/>
    <w:rsid w:val="00A426AB"/>
    <w:rsid w:val="00A4421F"/>
    <w:rsid w:val="00A53CB7"/>
    <w:rsid w:val="00A77B5D"/>
    <w:rsid w:val="00AB7196"/>
    <w:rsid w:val="00AC3FA8"/>
    <w:rsid w:val="00AF4B48"/>
    <w:rsid w:val="00B17002"/>
    <w:rsid w:val="00B34E13"/>
    <w:rsid w:val="00B61CE8"/>
    <w:rsid w:val="00B665BE"/>
    <w:rsid w:val="00B90A94"/>
    <w:rsid w:val="00BA4C09"/>
    <w:rsid w:val="00BC1731"/>
    <w:rsid w:val="00BC65F4"/>
    <w:rsid w:val="00BD4C9C"/>
    <w:rsid w:val="00BF2C5B"/>
    <w:rsid w:val="00C02700"/>
    <w:rsid w:val="00C555BB"/>
    <w:rsid w:val="00C81AA9"/>
    <w:rsid w:val="00C975C7"/>
    <w:rsid w:val="00CC1041"/>
    <w:rsid w:val="00D10CD6"/>
    <w:rsid w:val="00D179C7"/>
    <w:rsid w:val="00D20320"/>
    <w:rsid w:val="00D72A84"/>
    <w:rsid w:val="00D81986"/>
    <w:rsid w:val="00D9375C"/>
    <w:rsid w:val="00DA4F5A"/>
    <w:rsid w:val="00DF7882"/>
    <w:rsid w:val="00E065EB"/>
    <w:rsid w:val="00E1107C"/>
    <w:rsid w:val="00E22183"/>
    <w:rsid w:val="00E708EE"/>
    <w:rsid w:val="00EA4304"/>
    <w:rsid w:val="00EC50B3"/>
    <w:rsid w:val="00EF35FC"/>
    <w:rsid w:val="00F056C3"/>
    <w:rsid w:val="00F345EF"/>
    <w:rsid w:val="00F373F9"/>
    <w:rsid w:val="00F42AD8"/>
    <w:rsid w:val="00F839E3"/>
    <w:rsid w:val="00F86387"/>
    <w:rsid w:val="00F90EDF"/>
    <w:rsid w:val="00F9136B"/>
    <w:rsid w:val="00F914B1"/>
    <w:rsid w:val="00FB280C"/>
    <w:rsid w:val="00FB6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3FD38"/>
  <w15:docId w15:val="{277181EF-0159-421A-8F2A-6F0EE864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2F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10">
    <w:name w:val="Заголовок 1 Знак"/>
    <w:link w:val="1"/>
    <w:rsid w:val="00017B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styleId="ab">
    <w:name w:val="Emphasis"/>
    <w:uiPriority w:val="20"/>
    <w:qFormat/>
    <w:rsid w:val="00AF4B48"/>
    <w:rPr>
      <w:rFonts w:cs="Times New Roman"/>
      <w:i/>
    </w:rPr>
  </w:style>
  <w:style w:type="paragraph" w:customStyle="1" w:styleId="Default">
    <w:name w:val="Default"/>
    <w:rsid w:val="00DA4F5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c">
    <w:name w:val="Hyperlink"/>
    <w:uiPriority w:val="99"/>
    <w:unhideWhenUsed/>
    <w:rsid w:val="00C81AA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2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14</Pages>
  <Words>3465</Words>
  <Characters>19756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23175</CharactersWithSpaces>
  <SharedDoc>false</SharedDoc>
  <HLinks>
    <vt:vector size="30" baseType="variant">
      <vt:variant>
        <vt:i4>786516</vt:i4>
      </vt:variant>
      <vt:variant>
        <vt:i4>12</vt:i4>
      </vt:variant>
      <vt:variant>
        <vt:i4>0</vt:i4>
      </vt:variant>
      <vt:variant>
        <vt:i4>5</vt:i4>
      </vt:variant>
      <vt:variant>
        <vt:lpwstr>http://marketingclub.ru/</vt:lpwstr>
      </vt:variant>
      <vt:variant>
        <vt:lpwstr/>
      </vt:variant>
      <vt:variant>
        <vt:i4>4456530</vt:i4>
      </vt:variant>
      <vt:variant>
        <vt:i4>9</vt:i4>
      </vt:variant>
      <vt:variant>
        <vt:i4>0</vt:i4>
      </vt:variant>
      <vt:variant>
        <vt:i4>5</vt:i4>
      </vt:variant>
      <vt:variant>
        <vt:lpwstr>http://www.4p.ru/</vt:lpwstr>
      </vt:variant>
      <vt:variant>
        <vt:lpwstr/>
      </vt:variant>
      <vt:variant>
        <vt:i4>1245253</vt:i4>
      </vt:variant>
      <vt:variant>
        <vt:i4>6</vt:i4>
      </vt:variant>
      <vt:variant>
        <vt:i4>0</vt:i4>
      </vt:variant>
      <vt:variant>
        <vt:i4>5</vt:i4>
      </vt:variant>
      <vt:variant>
        <vt:lpwstr>http://www.marketing.spb.ru/</vt:lpwstr>
      </vt:variant>
      <vt:variant>
        <vt:lpwstr/>
      </vt:variant>
      <vt:variant>
        <vt:i4>2031628</vt:i4>
      </vt:variant>
      <vt:variant>
        <vt:i4>3</vt:i4>
      </vt:variant>
      <vt:variant>
        <vt:i4>0</vt:i4>
      </vt:variant>
      <vt:variant>
        <vt:i4>5</vt:i4>
      </vt:variant>
      <vt:variant>
        <vt:lpwstr>http://www.tdocs.su/</vt:lpwstr>
      </vt:variant>
      <vt:variant>
        <vt:lpwstr/>
      </vt:variant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cp:lastModifiedBy>Елистратова Э.Р.</cp:lastModifiedBy>
  <cp:revision>16</cp:revision>
  <cp:lastPrinted>2002-01-01T01:25:00Z</cp:lastPrinted>
  <dcterms:created xsi:type="dcterms:W3CDTF">2017-08-03T14:15:00Z</dcterms:created>
  <dcterms:modified xsi:type="dcterms:W3CDTF">2021-02-01T14:16:00Z</dcterms:modified>
</cp:coreProperties>
</file>